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88" w:rsidRPr="00C039C7" w:rsidRDefault="00904788" w:rsidP="005C094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D4370D" w:rsidP="005C094B">
      <w:pPr>
        <w:pStyle w:val="a3"/>
        <w:jc w:val="center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 </w:t>
      </w:r>
      <w:r w:rsidR="005C094B" w:rsidRPr="00C039C7">
        <w:rPr>
          <w:rFonts w:ascii="Arial" w:hAnsi="Arial" w:cs="Arial"/>
          <w:sz w:val="24"/>
          <w:szCs w:val="24"/>
        </w:rPr>
        <w:t>ДЕПАРТАМЕНТ ОБРАЗОВАНИЯ И НАУКИ ТЮМЕНСКОЙ ОБЛАСТИ</w:t>
      </w:r>
    </w:p>
    <w:p w:rsidR="005C094B" w:rsidRPr="00C039C7" w:rsidRDefault="005C094B" w:rsidP="005C094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>ГОСУДАРСТВЕННОЕ АВТОНОМНОЕ ПРОФЕССИОНАЛЬНОЕ</w:t>
      </w:r>
    </w:p>
    <w:p w:rsidR="005C094B" w:rsidRPr="00C039C7" w:rsidRDefault="005C094B" w:rsidP="005C094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>ОБРАЗОВАТЕЛЬНОЕ УЧРЕЖДЕНИЕ ТЮМЕНСКОЙ ОБЛАСТИ</w:t>
      </w:r>
    </w:p>
    <w:p w:rsidR="005C094B" w:rsidRPr="00C039C7" w:rsidRDefault="005C094B" w:rsidP="005C094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>«ГОЛЫШМАНОВСКИЙ АГРОПЕДАГОГИЧЕСКИЙ КОЛЛЕДЖ»</w:t>
      </w:r>
    </w:p>
    <w:p w:rsidR="005C094B" w:rsidRPr="00C039C7" w:rsidRDefault="005C094B" w:rsidP="005C094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center" w:pos="4677"/>
          <w:tab w:val="right" w:pos="9355"/>
        </w:tabs>
        <w:spacing w:after="0" w:line="240" w:lineRule="auto"/>
        <w:ind w:firstLine="467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94B" w:rsidRPr="00C039C7" w:rsidRDefault="005C094B" w:rsidP="005C094B">
      <w:pPr>
        <w:tabs>
          <w:tab w:val="center" w:pos="4677"/>
          <w:tab w:val="right" w:pos="9355"/>
        </w:tabs>
        <w:spacing w:after="0" w:line="240" w:lineRule="auto"/>
        <w:ind w:firstLine="4678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6259" w:rsidRPr="00C039C7" w:rsidRDefault="00B76259" w:rsidP="00B7625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Приложение №</w:t>
      </w:r>
      <w:r w:rsidR="008F32BB">
        <w:rPr>
          <w:rFonts w:ascii="Arial" w:hAnsi="Arial" w:cs="Arial"/>
          <w:sz w:val="24"/>
          <w:szCs w:val="24"/>
        </w:rPr>
        <w:t xml:space="preserve"> 2.4</w:t>
      </w:r>
      <w:r w:rsidRPr="00C039C7">
        <w:rPr>
          <w:rFonts w:ascii="Arial" w:hAnsi="Arial" w:cs="Arial"/>
          <w:sz w:val="24"/>
          <w:szCs w:val="24"/>
        </w:rPr>
        <w:t xml:space="preserve"> </w:t>
      </w:r>
    </w:p>
    <w:p w:rsidR="00B76259" w:rsidRPr="00C039C7" w:rsidRDefault="00B76259" w:rsidP="00B7625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к ООП СПО (ПП</w:t>
      </w:r>
      <w:r w:rsidR="00C960D1" w:rsidRPr="00C039C7">
        <w:rPr>
          <w:rFonts w:ascii="Arial" w:hAnsi="Arial" w:cs="Arial"/>
          <w:sz w:val="24"/>
          <w:szCs w:val="24"/>
        </w:rPr>
        <w:t>КРС</w:t>
      </w:r>
      <w:r w:rsidRPr="00C039C7">
        <w:rPr>
          <w:rFonts w:ascii="Arial" w:hAnsi="Arial" w:cs="Arial"/>
          <w:sz w:val="24"/>
          <w:szCs w:val="24"/>
        </w:rPr>
        <w:t>)</w:t>
      </w:r>
    </w:p>
    <w:p w:rsidR="00821AD2" w:rsidRPr="00C039C7" w:rsidRDefault="00821AD2" w:rsidP="00821AD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F32BB">
        <w:rPr>
          <w:rFonts w:ascii="Arial" w:eastAsia="Times New Roman" w:hAnsi="Arial" w:cs="Arial"/>
          <w:bCs/>
          <w:sz w:val="24"/>
          <w:szCs w:val="24"/>
          <w:lang w:eastAsia="ru-RU"/>
        </w:rPr>
        <w:t>35.01.15</w:t>
      </w:r>
      <w:r w:rsidRPr="00C039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2B0796" w:rsidRPr="00C039C7">
        <w:rPr>
          <w:rFonts w:ascii="Arial" w:hAnsi="Arial" w:cs="Arial"/>
          <w:sz w:val="24"/>
          <w:szCs w:val="24"/>
        </w:rPr>
        <w:t>Мастер</w:t>
      </w:r>
      <w:r w:rsidRPr="00C039C7">
        <w:rPr>
          <w:rFonts w:ascii="Arial" w:hAnsi="Arial" w:cs="Arial"/>
          <w:sz w:val="24"/>
          <w:szCs w:val="24"/>
        </w:rPr>
        <w:t xml:space="preserve"> по ремонту </w:t>
      </w:r>
    </w:p>
    <w:p w:rsidR="00821AD2" w:rsidRPr="00C039C7" w:rsidRDefault="00821AD2" w:rsidP="00821AD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и обслуживанию электрооборудования </w:t>
      </w:r>
    </w:p>
    <w:p w:rsidR="00821AD2" w:rsidRPr="00C039C7" w:rsidRDefault="002B0796" w:rsidP="00821AD2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039C7">
        <w:rPr>
          <w:rFonts w:ascii="Arial" w:hAnsi="Arial" w:cs="Arial"/>
          <w:sz w:val="24"/>
          <w:szCs w:val="24"/>
        </w:rPr>
        <w:t>в сельском хозяйстве</w:t>
      </w:r>
    </w:p>
    <w:p w:rsidR="0027262D" w:rsidRPr="00C039C7" w:rsidRDefault="0027262D" w:rsidP="00B7625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76259" w:rsidRPr="00C039C7" w:rsidRDefault="00B76259" w:rsidP="0027262D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5C094B" w:rsidRPr="00C039C7" w:rsidRDefault="005C094B" w:rsidP="00B76259">
      <w:pPr>
        <w:tabs>
          <w:tab w:val="center" w:pos="4677"/>
          <w:tab w:val="right" w:pos="9355"/>
        </w:tabs>
        <w:spacing w:after="0" w:line="240" w:lineRule="auto"/>
        <w:ind w:firstLine="467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94B" w:rsidRPr="00C039C7" w:rsidRDefault="005C094B" w:rsidP="005C094B">
      <w:pPr>
        <w:jc w:val="right"/>
        <w:rPr>
          <w:rFonts w:ascii="Arial" w:hAnsi="Arial" w:cs="Arial"/>
          <w:b/>
          <w:i/>
          <w:sz w:val="24"/>
          <w:szCs w:val="24"/>
        </w:rPr>
      </w:pPr>
    </w:p>
    <w:p w:rsidR="005C094B" w:rsidRPr="00C039C7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C039C7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C039C7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C039C7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C039C7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C039C7" w:rsidRDefault="005C094B" w:rsidP="005C094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 xml:space="preserve"> </w:t>
      </w:r>
      <w:r w:rsidR="008F32BB">
        <w:rPr>
          <w:rFonts w:ascii="Arial" w:hAnsi="Arial" w:cs="Arial"/>
          <w:b/>
          <w:sz w:val="24"/>
          <w:szCs w:val="24"/>
        </w:rPr>
        <w:t xml:space="preserve">РАБОЧАЯ </w:t>
      </w:r>
      <w:r w:rsidRPr="00C039C7">
        <w:rPr>
          <w:rFonts w:ascii="Arial" w:hAnsi="Arial" w:cs="Arial"/>
          <w:b/>
          <w:sz w:val="24"/>
          <w:szCs w:val="24"/>
        </w:rPr>
        <w:t>ПРОГРАММА УЧЕБНОЙ ДИСЦИПЛИНЫ</w:t>
      </w:r>
    </w:p>
    <w:p w:rsidR="005C094B" w:rsidRPr="00C039C7" w:rsidRDefault="002B0796" w:rsidP="005C094B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>СГЦ.04</w:t>
      </w:r>
      <w:r w:rsidR="005C094B" w:rsidRPr="00C039C7">
        <w:rPr>
          <w:rFonts w:ascii="Arial" w:hAnsi="Arial" w:cs="Arial"/>
          <w:b/>
          <w:sz w:val="24"/>
          <w:szCs w:val="24"/>
        </w:rPr>
        <w:t xml:space="preserve"> Физическая культура </w:t>
      </w:r>
    </w:p>
    <w:p w:rsidR="005C094B" w:rsidRPr="00C039C7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8F32BB">
      <w:pPr>
        <w:spacing w:line="36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C094B" w:rsidRPr="00C039C7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EE13BF" w:rsidP="00EE13B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2</w:t>
      </w:r>
      <w:r w:rsidR="005C094B" w:rsidRPr="00C039C7">
        <w:rPr>
          <w:rFonts w:ascii="Arial" w:hAnsi="Arial" w:cs="Arial"/>
          <w:sz w:val="24"/>
          <w:szCs w:val="24"/>
        </w:rPr>
        <w:t>0</w:t>
      </w:r>
      <w:r w:rsidR="004F012F" w:rsidRPr="00C039C7">
        <w:rPr>
          <w:rFonts w:ascii="Arial" w:hAnsi="Arial" w:cs="Arial"/>
          <w:sz w:val="24"/>
          <w:szCs w:val="24"/>
        </w:rPr>
        <w:t>25</w:t>
      </w:r>
      <w:r w:rsidR="005C094B" w:rsidRPr="00C039C7">
        <w:rPr>
          <w:rFonts w:ascii="Arial" w:hAnsi="Arial" w:cs="Arial"/>
          <w:sz w:val="24"/>
          <w:szCs w:val="24"/>
        </w:rPr>
        <w:t xml:space="preserve"> </w:t>
      </w:r>
    </w:p>
    <w:p w:rsidR="004C187B" w:rsidRPr="00C039C7" w:rsidRDefault="004C187B" w:rsidP="00821AD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39C7">
        <w:rPr>
          <w:rFonts w:ascii="Arial" w:eastAsia="Calibri" w:hAnsi="Arial" w:cs="Arial"/>
          <w:sz w:val="24"/>
          <w:szCs w:val="24"/>
        </w:rPr>
        <w:lastRenderedPageBreak/>
        <w:t xml:space="preserve">          </w:t>
      </w:r>
      <w:proofErr w:type="gramStart"/>
      <w:r w:rsidRPr="00C039C7">
        <w:rPr>
          <w:rFonts w:ascii="Arial" w:eastAsia="Calibri" w:hAnsi="Arial" w:cs="Arial"/>
          <w:sz w:val="24"/>
          <w:szCs w:val="24"/>
        </w:rPr>
        <w:t xml:space="preserve">Рабочая программа </w:t>
      </w:r>
      <w:r w:rsidR="002B0796" w:rsidRPr="00C039C7">
        <w:rPr>
          <w:rFonts w:ascii="Arial" w:eastAsia="Calibri" w:hAnsi="Arial" w:cs="Arial"/>
          <w:sz w:val="24"/>
          <w:szCs w:val="24"/>
        </w:rPr>
        <w:t>СГЦ.04</w:t>
      </w:r>
      <w:r w:rsidR="00851AF5" w:rsidRPr="00C039C7">
        <w:rPr>
          <w:rFonts w:ascii="Arial" w:eastAsia="Calibri" w:hAnsi="Arial" w:cs="Arial"/>
          <w:sz w:val="24"/>
          <w:szCs w:val="24"/>
        </w:rPr>
        <w:t xml:space="preserve"> Физическая культура </w:t>
      </w:r>
      <w:r w:rsidRPr="00C039C7">
        <w:rPr>
          <w:rFonts w:ascii="Arial" w:eastAsia="Calibri" w:hAnsi="Arial" w:cs="Arial"/>
          <w:sz w:val="24"/>
          <w:szCs w:val="24"/>
        </w:rPr>
        <w:t>разработана на основе</w:t>
      </w:r>
      <w:r w:rsidRPr="00C039C7">
        <w:rPr>
          <w:rFonts w:ascii="Arial" w:eastAsia="Times New Roman" w:hAnsi="Arial" w:cs="Arial"/>
          <w:bCs/>
          <w:sz w:val="24"/>
          <w:szCs w:val="24"/>
        </w:rPr>
        <w:t xml:space="preserve"> Примерной программы общеобразовательной учебной дисциплины </w:t>
      </w:r>
      <w:r w:rsidR="00851AF5" w:rsidRPr="00C039C7">
        <w:rPr>
          <w:rFonts w:ascii="Arial" w:eastAsia="Times New Roman" w:hAnsi="Arial" w:cs="Arial"/>
          <w:bCs/>
          <w:sz w:val="24"/>
          <w:szCs w:val="24"/>
        </w:rPr>
        <w:t>Физическая культура</w:t>
      </w:r>
      <w:r w:rsidRPr="00C039C7">
        <w:rPr>
          <w:rFonts w:ascii="Arial" w:eastAsia="Times New Roman" w:hAnsi="Arial" w:cs="Arial"/>
          <w:bCs/>
          <w:sz w:val="24"/>
          <w:szCs w:val="24"/>
        </w:rPr>
        <w:t>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</w:t>
      </w:r>
      <w:r w:rsidR="00F34DC3" w:rsidRPr="00C039C7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C039C7">
        <w:rPr>
          <w:rFonts w:ascii="Arial" w:eastAsia="Times New Roman" w:hAnsi="Arial" w:cs="Arial"/>
          <w:bCs/>
          <w:sz w:val="24"/>
          <w:szCs w:val="24"/>
        </w:rPr>
        <w:t>для реализации основной профессиональной образовательной программы СПО на базе основного общего образования с получением среднего общего образования, протокол</w:t>
      </w:r>
      <w:r w:rsidR="00851AF5" w:rsidRPr="00C039C7">
        <w:rPr>
          <w:rFonts w:ascii="Arial" w:eastAsia="Times New Roman" w:hAnsi="Arial" w:cs="Arial"/>
          <w:bCs/>
          <w:sz w:val="24"/>
          <w:szCs w:val="24"/>
        </w:rPr>
        <w:t xml:space="preserve"> № 2/16-з от 28 июня 2016года</w:t>
      </w:r>
      <w:r w:rsidR="00F34DC3" w:rsidRPr="00C039C7">
        <w:rPr>
          <w:rFonts w:ascii="Arial" w:eastAsia="Times New Roman" w:hAnsi="Arial" w:cs="Arial"/>
          <w:bCs/>
          <w:sz w:val="24"/>
          <w:szCs w:val="24"/>
        </w:rPr>
        <w:t>,</w:t>
      </w:r>
      <w:r w:rsidR="00851AF5" w:rsidRPr="00C039C7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C039C7">
        <w:rPr>
          <w:rFonts w:ascii="Arial" w:eastAsia="Times New Roman" w:hAnsi="Arial" w:cs="Arial"/>
          <w:bCs/>
          <w:sz w:val="24"/>
          <w:szCs w:val="24"/>
        </w:rPr>
        <w:t>с учетом</w:t>
      </w:r>
      <w:r w:rsidRPr="00C039C7">
        <w:rPr>
          <w:rFonts w:ascii="Arial" w:eastAsia="Calibri" w:hAnsi="Arial" w:cs="Arial"/>
          <w:sz w:val="24"/>
          <w:szCs w:val="24"/>
        </w:rPr>
        <w:t xml:space="preserve"> Федерального государственного образовательного</w:t>
      </w:r>
      <w:proofErr w:type="gramEnd"/>
      <w:r w:rsidRPr="00C039C7">
        <w:rPr>
          <w:rFonts w:ascii="Arial" w:eastAsia="Calibri" w:hAnsi="Arial" w:cs="Arial"/>
          <w:sz w:val="24"/>
          <w:szCs w:val="24"/>
        </w:rPr>
        <w:t xml:space="preserve"> стандарта среднего профессионального образова</w:t>
      </w:r>
      <w:r w:rsidR="002B0796" w:rsidRPr="00C039C7">
        <w:rPr>
          <w:rFonts w:ascii="Arial" w:eastAsia="Calibri" w:hAnsi="Arial" w:cs="Arial"/>
          <w:sz w:val="24"/>
          <w:szCs w:val="24"/>
        </w:rPr>
        <w:t xml:space="preserve">ния по профессии </w:t>
      </w:r>
      <w:r w:rsidR="00851AF5" w:rsidRPr="00C039C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821AD2" w:rsidRPr="00C039C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35.01.15 </w:t>
      </w:r>
      <w:r w:rsidR="002B0796" w:rsidRPr="00C039C7">
        <w:rPr>
          <w:rFonts w:ascii="Arial" w:hAnsi="Arial" w:cs="Arial"/>
          <w:sz w:val="24"/>
          <w:szCs w:val="24"/>
        </w:rPr>
        <w:t>Мастер</w:t>
      </w:r>
      <w:r w:rsidR="00821AD2" w:rsidRPr="00C039C7">
        <w:rPr>
          <w:rFonts w:ascii="Arial" w:hAnsi="Arial" w:cs="Arial"/>
          <w:sz w:val="24"/>
          <w:szCs w:val="24"/>
        </w:rPr>
        <w:t xml:space="preserve"> по ремонту и обслуживанию электрообо</w:t>
      </w:r>
      <w:r w:rsidR="002B0796" w:rsidRPr="00C039C7">
        <w:rPr>
          <w:rFonts w:ascii="Arial" w:hAnsi="Arial" w:cs="Arial"/>
          <w:sz w:val="24"/>
          <w:szCs w:val="24"/>
        </w:rPr>
        <w:t>рудования в сельском хозяйстве</w:t>
      </w:r>
      <w:r w:rsidR="00F34DC3" w:rsidRPr="00C039C7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="00851AF5" w:rsidRPr="00C039C7">
        <w:rPr>
          <w:rFonts w:ascii="Arial" w:hAnsi="Arial" w:cs="Arial"/>
          <w:bCs/>
          <w:sz w:val="24"/>
          <w:szCs w:val="24"/>
        </w:rPr>
        <w:t xml:space="preserve"> </w:t>
      </w:r>
      <w:r w:rsidRPr="00C039C7">
        <w:rPr>
          <w:rFonts w:ascii="Arial" w:eastAsia="Calibri" w:hAnsi="Arial" w:cs="Arial"/>
          <w:sz w:val="24"/>
          <w:szCs w:val="24"/>
        </w:rPr>
        <w:t xml:space="preserve">утвержденным приказом </w:t>
      </w:r>
      <w:proofErr w:type="spellStart"/>
      <w:r w:rsidRPr="00C039C7">
        <w:rPr>
          <w:rFonts w:ascii="Arial" w:eastAsia="Calibri" w:hAnsi="Arial" w:cs="Arial"/>
          <w:sz w:val="24"/>
          <w:szCs w:val="24"/>
        </w:rPr>
        <w:t>Минобрнауки</w:t>
      </w:r>
      <w:proofErr w:type="spellEnd"/>
      <w:r w:rsidRPr="00C039C7">
        <w:rPr>
          <w:rFonts w:ascii="Arial" w:eastAsia="Calibri" w:hAnsi="Arial" w:cs="Arial"/>
          <w:sz w:val="24"/>
          <w:szCs w:val="24"/>
        </w:rPr>
        <w:t xml:space="preserve"> РФ от № </w:t>
      </w:r>
      <w:proofErr w:type="gramStart"/>
      <w:r w:rsidR="00851AF5" w:rsidRPr="00C039C7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="00851AF5" w:rsidRPr="00C039C7">
        <w:rPr>
          <w:rFonts w:ascii="Arial" w:eastAsia="Times New Roman" w:hAnsi="Arial" w:cs="Arial"/>
          <w:sz w:val="24"/>
          <w:szCs w:val="24"/>
          <w:lang w:eastAsia="ru-RU"/>
        </w:rPr>
        <w:t xml:space="preserve"> 09.12.2016 г. №1569, зарегистрированного в Минюсте РФ 22.12.2016 г., регистрационный №44898.</w:t>
      </w:r>
    </w:p>
    <w:p w:rsidR="00851AF5" w:rsidRPr="00C039C7" w:rsidRDefault="00851AF5" w:rsidP="00851AF5">
      <w:pPr>
        <w:spacing w:after="0"/>
        <w:ind w:firstLine="709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4C187B" w:rsidRPr="00C039C7" w:rsidRDefault="004C187B" w:rsidP="004C187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4C187B" w:rsidRPr="00C039C7" w:rsidRDefault="004C187B" w:rsidP="004C187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ab/>
      </w:r>
      <w:r w:rsidRPr="00C039C7">
        <w:rPr>
          <w:rFonts w:ascii="Arial" w:hAnsi="Arial" w:cs="Arial"/>
          <w:b/>
          <w:sz w:val="24"/>
          <w:szCs w:val="24"/>
        </w:rPr>
        <w:t>Разработчики:</w:t>
      </w:r>
    </w:p>
    <w:p w:rsidR="004C187B" w:rsidRPr="00C039C7" w:rsidRDefault="004C187B" w:rsidP="004C187B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C039C7">
        <w:rPr>
          <w:rFonts w:ascii="Arial" w:hAnsi="Arial" w:cs="Arial"/>
          <w:sz w:val="24"/>
          <w:szCs w:val="24"/>
        </w:rPr>
        <w:t>Лиманская</w:t>
      </w:r>
      <w:proofErr w:type="spellEnd"/>
      <w:r w:rsidRPr="00C039C7">
        <w:rPr>
          <w:rFonts w:ascii="Arial" w:hAnsi="Arial" w:cs="Arial"/>
          <w:sz w:val="24"/>
          <w:szCs w:val="24"/>
        </w:rPr>
        <w:t xml:space="preserve"> Наталья Юрьевна,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C039C7">
        <w:rPr>
          <w:rFonts w:ascii="Arial" w:hAnsi="Arial" w:cs="Arial"/>
          <w:sz w:val="24"/>
          <w:szCs w:val="24"/>
        </w:rPr>
        <w:t>Голышмановский</w:t>
      </w:r>
      <w:proofErr w:type="spellEnd"/>
      <w:r w:rsidRPr="00C039C7">
        <w:rPr>
          <w:rFonts w:ascii="Arial" w:hAnsi="Arial" w:cs="Arial"/>
          <w:sz w:val="24"/>
          <w:szCs w:val="24"/>
        </w:rPr>
        <w:t xml:space="preserve"> агропедагогический колледж» (</w:t>
      </w:r>
      <w:proofErr w:type="spellStart"/>
      <w:r w:rsidRPr="00C039C7">
        <w:rPr>
          <w:rFonts w:ascii="Arial" w:hAnsi="Arial" w:cs="Arial"/>
          <w:sz w:val="24"/>
          <w:szCs w:val="24"/>
        </w:rPr>
        <w:t>Омутинское</w:t>
      </w:r>
      <w:proofErr w:type="spellEnd"/>
      <w:r w:rsidRPr="00C039C7">
        <w:rPr>
          <w:rFonts w:ascii="Arial" w:hAnsi="Arial" w:cs="Arial"/>
          <w:sz w:val="24"/>
          <w:szCs w:val="24"/>
        </w:rPr>
        <w:t xml:space="preserve"> отделение)</w:t>
      </w:r>
      <w:r w:rsidRPr="00C039C7">
        <w:rPr>
          <w:rFonts w:ascii="Arial" w:hAnsi="Arial" w:cs="Arial"/>
          <w:sz w:val="24"/>
          <w:szCs w:val="24"/>
        </w:rPr>
        <w:tab/>
      </w:r>
    </w:p>
    <w:p w:rsidR="004C187B" w:rsidRPr="00C039C7" w:rsidRDefault="004C187B" w:rsidP="004C187B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C039C7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039C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СОДЕРЖАНИЕ</w:t>
      </w:r>
    </w:p>
    <w:p w:rsidR="005C094B" w:rsidRPr="00C039C7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94B" w:rsidRPr="00C039C7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615"/>
      </w:tblGrid>
      <w:tr w:rsidR="005C094B" w:rsidRPr="00C039C7" w:rsidTr="005C094B">
        <w:tc>
          <w:tcPr>
            <w:tcW w:w="8755" w:type="dxa"/>
          </w:tcPr>
          <w:p w:rsidR="005C094B" w:rsidRPr="00C039C7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eastAsia="Arial" w:hAnsi="Arial" w:cs="Arial"/>
                <w:sz w:val="24"/>
                <w:szCs w:val="24"/>
              </w:rPr>
              <w:t>Пояснительная записка</w:t>
            </w:r>
          </w:p>
        </w:tc>
        <w:tc>
          <w:tcPr>
            <w:tcW w:w="615" w:type="dxa"/>
          </w:tcPr>
          <w:p w:rsidR="005C094B" w:rsidRPr="00C039C7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039C7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5C094B" w:rsidRPr="00C039C7" w:rsidTr="005C094B">
        <w:tc>
          <w:tcPr>
            <w:tcW w:w="8755" w:type="dxa"/>
          </w:tcPr>
          <w:p w:rsidR="005C094B" w:rsidRPr="00C039C7" w:rsidRDefault="005C094B" w:rsidP="00C960D1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eastAsia="Arial" w:hAnsi="Arial" w:cs="Arial"/>
                <w:sz w:val="24"/>
                <w:szCs w:val="24"/>
              </w:rPr>
              <w:t>Общая ха</w:t>
            </w:r>
            <w:r w:rsidR="00A5336E" w:rsidRPr="00C039C7">
              <w:rPr>
                <w:rFonts w:ascii="Arial" w:eastAsia="Arial" w:hAnsi="Arial" w:cs="Arial"/>
                <w:sz w:val="24"/>
                <w:szCs w:val="24"/>
              </w:rPr>
              <w:t>ракте</w:t>
            </w:r>
            <w:r w:rsidR="002B0796" w:rsidRPr="00C039C7">
              <w:rPr>
                <w:rFonts w:ascii="Arial" w:eastAsia="Arial" w:hAnsi="Arial" w:cs="Arial"/>
                <w:sz w:val="24"/>
                <w:szCs w:val="24"/>
              </w:rPr>
              <w:t>ристика учебной дисциплины СГЦ.04</w:t>
            </w:r>
            <w:r w:rsidR="00C960D1" w:rsidRPr="00C039C7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="00C960D1" w:rsidRPr="00C039C7">
              <w:rPr>
                <w:rFonts w:ascii="Arial" w:hAnsi="Arial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615" w:type="dxa"/>
          </w:tcPr>
          <w:p w:rsidR="005C094B" w:rsidRPr="00C039C7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039C7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</w:tr>
      <w:tr w:rsidR="005C094B" w:rsidRPr="00C039C7" w:rsidTr="005C094B">
        <w:tc>
          <w:tcPr>
            <w:tcW w:w="8755" w:type="dxa"/>
          </w:tcPr>
          <w:p w:rsidR="005C094B" w:rsidRPr="00C039C7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eastAsia="Arial" w:hAnsi="Arial" w:cs="Arial"/>
                <w:sz w:val="24"/>
                <w:szCs w:val="24"/>
              </w:rPr>
              <w:t>Место учебной дисциплины в учебном плане</w:t>
            </w:r>
          </w:p>
        </w:tc>
        <w:tc>
          <w:tcPr>
            <w:tcW w:w="615" w:type="dxa"/>
          </w:tcPr>
          <w:p w:rsidR="005C094B" w:rsidRPr="00C039C7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039C7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</w:tr>
      <w:tr w:rsidR="005C094B" w:rsidRPr="00C039C7" w:rsidTr="005C094B">
        <w:tc>
          <w:tcPr>
            <w:tcW w:w="8755" w:type="dxa"/>
          </w:tcPr>
          <w:p w:rsidR="005C094B" w:rsidRPr="00C039C7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eastAsia="Arial" w:hAnsi="Arial" w:cs="Arial"/>
                <w:sz w:val="24"/>
                <w:szCs w:val="24"/>
              </w:rPr>
              <w:t>Результаты освоения учебной дисциплины</w:t>
            </w:r>
          </w:p>
        </w:tc>
        <w:tc>
          <w:tcPr>
            <w:tcW w:w="615" w:type="dxa"/>
          </w:tcPr>
          <w:p w:rsidR="005C094B" w:rsidRPr="00C039C7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039C7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</w:tr>
      <w:tr w:rsidR="005C094B" w:rsidRPr="00C039C7" w:rsidTr="005C094B">
        <w:tc>
          <w:tcPr>
            <w:tcW w:w="8755" w:type="dxa"/>
          </w:tcPr>
          <w:p w:rsidR="005C094B" w:rsidRPr="00C039C7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eastAsia="Arial" w:hAnsi="Arial" w:cs="Arial"/>
                <w:sz w:val="24"/>
                <w:szCs w:val="24"/>
              </w:rPr>
              <w:t>Содержание учебной дисциплины</w:t>
            </w:r>
          </w:p>
        </w:tc>
        <w:tc>
          <w:tcPr>
            <w:tcW w:w="615" w:type="dxa"/>
          </w:tcPr>
          <w:p w:rsidR="005C094B" w:rsidRPr="00C039C7" w:rsidRDefault="00C960D1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039C7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C6335D" w:rsidRPr="00C039C7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5C094B" w:rsidRPr="00C039C7" w:rsidTr="005C094B">
        <w:tc>
          <w:tcPr>
            <w:tcW w:w="8755" w:type="dxa"/>
          </w:tcPr>
          <w:p w:rsidR="005C094B" w:rsidRPr="00C039C7" w:rsidRDefault="008E144A" w:rsidP="005C094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039C7">
              <w:rPr>
                <w:rFonts w:ascii="Arial" w:eastAsia="Arial" w:hAnsi="Arial" w:cs="Arial"/>
                <w:sz w:val="24"/>
                <w:szCs w:val="24"/>
              </w:rPr>
              <w:t>Тематическое</w:t>
            </w:r>
            <w:r w:rsidR="005C094B" w:rsidRPr="00C039C7">
              <w:rPr>
                <w:rFonts w:ascii="Arial" w:eastAsia="Arial" w:hAnsi="Arial" w:cs="Arial"/>
                <w:sz w:val="24"/>
                <w:szCs w:val="24"/>
              </w:rPr>
              <w:t xml:space="preserve"> планирование</w:t>
            </w:r>
          </w:p>
        </w:tc>
        <w:tc>
          <w:tcPr>
            <w:tcW w:w="615" w:type="dxa"/>
          </w:tcPr>
          <w:p w:rsidR="005C094B" w:rsidRPr="00C039C7" w:rsidRDefault="00C960D1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039C7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C6335D" w:rsidRPr="00C039C7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5C094B" w:rsidRPr="00C039C7" w:rsidTr="005C094B">
        <w:tc>
          <w:tcPr>
            <w:tcW w:w="8755" w:type="dxa"/>
          </w:tcPr>
          <w:p w:rsidR="005C094B" w:rsidRPr="00C039C7" w:rsidRDefault="005C094B" w:rsidP="005C094B">
            <w:pPr>
              <w:spacing w:line="48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039C7">
              <w:rPr>
                <w:rFonts w:ascii="Arial" w:eastAsia="Arial" w:hAnsi="Arial" w:cs="Arial"/>
                <w:sz w:val="24"/>
                <w:szCs w:val="24"/>
              </w:rPr>
              <w:t>Характеристика основных видов учебной деятельности студентов</w:t>
            </w:r>
          </w:p>
        </w:tc>
        <w:tc>
          <w:tcPr>
            <w:tcW w:w="615" w:type="dxa"/>
          </w:tcPr>
          <w:p w:rsidR="005C094B" w:rsidRPr="00C039C7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039C7">
              <w:rPr>
                <w:rFonts w:ascii="Arial" w:hAnsi="Arial" w:cs="Arial"/>
                <w:color w:val="000000" w:themeColor="text1"/>
                <w:sz w:val="24"/>
                <w:szCs w:val="24"/>
              </w:rPr>
              <w:t>36</w:t>
            </w:r>
          </w:p>
        </w:tc>
      </w:tr>
      <w:tr w:rsidR="005C094B" w:rsidRPr="00C039C7" w:rsidTr="005C094B">
        <w:trPr>
          <w:trHeight w:val="528"/>
        </w:trPr>
        <w:tc>
          <w:tcPr>
            <w:tcW w:w="8755" w:type="dxa"/>
          </w:tcPr>
          <w:p w:rsidR="005C094B" w:rsidRPr="00C039C7" w:rsidRDefault="005C094B" w:rsidP="00C960D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039C7">
              <w:rPr>
                <w:rFonts w:ascii="Arial" w:eastAsia="Arial" w:hAnsi="Arial" w:cs="Arial"/>
                <w:sz w:val="24"/>
                <w:szCs w:val="24"/>
              </w:rPr>
              <w:t>Учебно-методическое и материально-техническое обеспечение программы</w:t>
            </w:r>
            <w:r w:rsidR="008E144A" w:rsidRPr="00C039C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2B0796" w:rsidRPr="00C039C7">
              <w:rPr>
                <w:rFonts w:ascii="Arial" w:eastAsia="Arial" w:hAnsi="Arial" w:cs="Arial"/>
                <w:sz w:val="24"/>
                <w:szCs w:val="24"/>
              </w:rPr>
              <w:t>учебной дисциплины СГЦ.04</w:t>
            </w:r>
            <w:r w:rsidR="00C960D1" w:rsidRPr="00C039C7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="00C960D1" w:rsidRPr="00C039C7">
              <w:rPr>
                <w:rFonts w:ascii="Arial" w:hAnsi="Arial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615" w:type="dxa"/>
          </w:tcPr>
          <w:p w:rsidR="005C094B" w:rsidRPr="00C039C7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039C7">
              <w:rPr>
                <w:rFonts w:ascii="Arial" w:hAnsi="Arial" w:cs="Arial"/>
                <w:color w:val="000000" w:themeColor="text1"/>
                <w:sz w:val="24"/>
                <w:szCs w:val="24"/>
              </w:rPr>
              <w:t>38</w:t>
            </w:r>
          </w:p>
        </w:tc>
      </w:tr>
      <w:tr w:rsidR="005C094B" w:rsidRPr="00C039C7" w:rsidTr="005C094B">
        <w:tc>
          <w:tcPr>
            <w:tcW w:w="8755" w:type="dxa"/>
          </w:tcPr>
          <w:p w:rsidR="005C094B" w:rsidRPr="00C039C7" w:rsidRDefault="008E144A" w:rsidP="005C094B">
            <w:pPr>
              <w:spacing w:line="48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039C7">
              <w:rPr>
                <w:rFonts w:ascii="Arial" w:eastAsia="Arial" w:hAnsi="Arial" w:cs="Arial"/>
                <w:sz w:val="24"/>
                <w:szCs w:val="24"/>
              </w:rPr>
              <w:t>Рекомендуемая</w:t>
            </w:r>
            <w:r w:rsidR="005C094B" w:rsidRPr="00C039C7">
              <w:rPr>
                <w:rFonts w:ascii="Arial" w:eastAsia="Arial" w:hAnsi="Arial" w:cs="Arial"/>
                <w:sz w:val="24"/>
                <w:szCs w:val="24"/>
              </w:rPr>
              <w:t xml:space="preserve"> литература</w:t>
            </w:r>
          </w:p>
        </w:tc>
        <w:tc>
          <w:tcPr>
            <w:tcW w:w="615" w:type="dxa"/>
          </w:tcPr>
          <w:p w:rsidR="005C094B" w:rsidRPr="00C039C7" w:rsidRDefault="00F34DC3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039C7">
              <w:rPr>
                <w:rFonts w:ascii="Arial" w:hAnsi="Arial" w:cs="Arial"/>
                <w:color w:val="000000" w:themeColor="text1"/>
                <w:sz w:val="24"/>
                <w:szCs w:val="24"/>
              </w:rPr>
              <w:t>40</w:t>
            </w:r>
          </w:p>
        </w:tc>
      </w:tr>
    </w:tbl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pStyle w:val="a9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5C094B" w:rsidRPr="00C039C7" w:rsidRDefault="005C094B" w:rsidP="005C094B">
      <w:pPr>
        <w:pStyle w:val="a9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Программа общеобразовательной учебной дисциплины «Физическая культура» предназначена для изучения физкультуры студентами </w:t>
      </w:r>
      <w:r w:rsidR="002B0796" w:rsidRPr="00C039C7">
        <w:rPr>
          <w:rFonts w:ascii="Arial" w:hAnsi="Arial" w:cs="Arial"/>
          <w:sz w:val="24"/>
          <w:szCs w:val="24"/>
        </w:rPr>
        <w:t>профессии</w:t>
      </w:r>
      <w:r w:rsidRPr="00C039C7">
        <w:rPr>
          <w:rFonts w:ascii="Arial" w:hAnsi="Arial" w:cs="Arial"/>
          <w:sz w:val="24"/>
          <w:szCs w:val="24"/>
        </w:rPr>
        <w:t xml:space="preserve">  </w:t>
      </w:r>
      <w:r w:rsidR="002B0796" w:rsidRPr="00C039C7">
        <w:rPr>
          <w:rFonts w:ascii="Arial" w:eastAsia="Times New Roman" w:hAnsi="Arial" w:cs="Arial"/>
          <w:bCs/>
          <w:sz w:val="24"/>
          <w:szCs w:val="24"/>
          <w:lang w:eastAsia="ru-RU"/>
        </w:rPr>
        <w:t>35.01.15 Мастер</w:t>
      </w:r>
      <w:r w:rsidR="00821AD2" w:rsidRPr="00C039C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 ремонту и обслуживанию электрообо</w:t>
      </w:r>
      <w:r w:rsidR="002B0796" w:rsidRPr="00C039C7">
        <w:rPr>
          <w:rFonts w:ascii="Arial" w:eastAsia="Times New Roman" w:hAnsi="Arial" w:cs="Arial"/>
          <w:bCs/>
          <w:sz w:val="24"/>
          <w:szCs w:val="24"/>
          <w:lang w:eastAsia="ru-RU"/>
        </w:rPr>
        <w:t>рудования в сельском хозяйстве</w:t>
      </w:r>
      <w:r w:rsidRPr="00C039C7">
        <w:rPr>
          <w:rFonts w:ascii="Arial" w:hAnsi="Arial" w:cs="Arial"/>
          <w:bCs/>
          <w:sz w:val="24"/>
          <w:szCs w:val="24"/>
        </w:rPr>
        <w:t xml:space="preserve"> </w:t>
      </w:r>
      <w:r w:rsidRPr="00C039C7">
        <w:rPr>
          <w:rFonts w:ascii="Arial" w:hAnsi="Arial" w:cs="Arial"/>
          <w:sz w:val="24"/>
          <w:szCs w:val="24"/>
        </w:rPr>
        <w:t xml:space="preserve"> реализует образовательную программу среднего общего образования в пределах освоения основной профессиональной образовательной программы СПО (ООП СПО) на базе основного общего образования при подготовке рабочих, служащих.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proofErr w:type="gramStart"/>
      <w:r w:rsidRPr="00C039C7">
        <w:rPr>
          <w:rFonts w:ascii="Arial" w:hAnsi="Arial" w:cs="Arial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«Физическая культура»,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</w:t>
      </w:r>
      <w:proofErr w:type="gramEnd"/>
      <w:r w:rsidRPr="00C039C7">
        <w:rPr>
          <w:rFonts w:ascii="Arial" w:hAnsi="Arial" w:cs="Arial"/>
          <w:sz w:val="24"/>
          <w:szCs w:val="24"/>
        </w:rPr>
        <w:t xml:space="preserve"> образованию (протокол от 28 июня 2016 г. № 2/16-з).</w:t>
      </w:r>
    </w:p>
    <w:p w:rsidR="00A5336E" w:rsidRPr="00C039C7" w:rsidRDefault="00A5336E" w:rsidP="00A5336E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ПРОФИЛИЗИЦИЯ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558"/>
        <w:gridCol w:w="4567"/>
        <w:gridCol w:w="2933"/>
        <w:gridCol w:w="1513"/>
      </w:tblGrid>
      <w:tr w:rsidR="00A5336E" w:rsidRPr="00C039C7" w:rsidTr="00A0149E">
        <w:tc>
          <w:tcPr>
            <w:tcW w:w="558" w:type="dxa"/>
          </w:tcPr>
          <w:p w:rsidR="00A5336E" w:rsidRPr="00C039C7" w:rsidRDefault="00A5336E" w:rsidP="00A0149E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A5336E" w:rsidRPr="00C039C7" w:rsidRDefault="00A5336E" w:rsidP="00A0149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039C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039C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629" w:type="dxa"/>
          </w:tcPr>
          <w:p w:rsidR="00A5336E" w:rsidRPr="00C039C7" w:rsidRDefault="00A5336E" w:rsidP="00A0149E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967" w:type="dxa"/>
          </w:tcPr>
          <w:p w:rsidR="00A5336E" w:rsidRPr="00C039C7" w:rsidRDefault="00A5336E" w:rsidP="00A0149E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Вид занятий</w:t>
            </w:r>
          </w:p>
        </w:tc>
        <w:tc>
          <w:tcPr>
            <w:tcW w:w="1417" w:type="dxa"/>
          </w:tcPr>
          <w:p w:rsidR="00A5336E" w:rsidRPr="00C039C7" w:rsidRDefault="00A5336E" w:rsidP="00A0149E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Количество часов</w:t>
            </w:r>
          </w:p>
        </w:tc>
      </w:tr>
      <w:tr w:rsidR="00A5336E" w:rsidRPr="00C039C7" w:rsidTr="00A0149E">
        <w:tc>
          <w:tcPr>
            <w:tcW w:w="558" w:type="dxa"/>
          </w:tcPr>
          <w:p w:rsidR="00A5336E" w:rsidRPr="00C039C7" w:rsidRDefault="00BC5A7E" w:rsidP="00A0149E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013" w:type="dxa"/>
            <w:gridSpan w:val="3"/>
            <w:vAlign w:val="center"/>
          </w:tcPr>
          <w:p w:rsidR="00A5336E" w:rsidRPr="00C039C7" w:rsidRDefault="00A5336E" w:rsidP="00A0149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1.1  Атлетическая гимнастика, работа на тренажерах</w:t>
            </w:r>
          </w:p>
        </w:tc>
      </w:tr>
      <w:tr w:rsidR="00A5336E" w:rsidRPr="00C039C7" w:rsidTr="00A0149E">
        <w:tc>
          <w:tcPr>
            <w:tcW w:w="558" w:type="dxa"/>
          </w:tcPr>
          <w:p w:rsidR="00A5336E" w:rsidRPr="00C039C7" w:rsidRDefault="00A5336E" w:rsidP="00A0149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A5336E" w:rsidRPr="00C039C7" w:rsidRDefault="00A5336E" w:rsidP="00A0149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Комплексы упражнений на тренажерах</w:t>
            </w:r>
            <w:r w:rsidRPr="00C039C7">
              <w:rPr>
                <w:rFonts w:ascii="Arial" w:eastAsia="Calibri" w:hAnsi="Arial" w:cs="Arial"/>
                <w:sz w:val="24"/>
                <w:szCs w:val="24"/>
              </w:rPr>
              <w:t xml:space="preserve"> на развитие профессионально важных физических качеств</w:t>
            </w:r>
          </w:p>
        </w:tc>
        <w:tc>
          <w:tcPr>
            <w:tcW w:w="2967" w:type="dxa"/>
            <w:vAlign w:val="center"/>
          </w:tcPr>
          <w:p w:rsidR="00A5336E" w:rsidRPr="00C039C7" w:rsidRDefault="00BC5A7E" w:rsidP="00A0149E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Практическая работа №1</w:t>
            </w:r>
          </w:p>
          <w:p w:rsidR="00A5336E" w:rsidRPr="00C039C7" w:rsidRDefault="00A5336E" w:rsidP="00A0149E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 xml:space="preserve">Практическая </w:t>
            </w:r>
            <w:r w:rsidR="00BC5A7E" w:rsidRPr="00C039C7">
              <w:rPr>
                <w:rFonts w:ascii="Arial" w:hAnsi="Arial" w:cs="Arial"/>
                <w:sz w:val="24"/>
                <w:szCs w:val="24"/>
              </w:rPr>
              <w:t>работа№2 Практическая работа №3</w:t>
            </w:r>
          </w:p>
          <w:p w:rsidR="00A5336E" w:rsidRPr="00C039C7" w:rsidRDefault="00BC5A7E" w:rsidP="00A0149E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Практическая работа №4</w:t>
            </w:r>
          </w:p>
          <w:p w:rsidR="00A5336E" w:rsidRPr="00C039C7" w:rsidRDefault="00BC5A7E" w:rsidP="00A0149E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Практическая работа №5</w:t>
            </w:r>
          </w:p>
          <w:p w:rsidR="00F10179" w:rsidRPr="00C039C7" w:rsidRDefault="00BC5A7E" w:rsidP="00F10179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Практическая работа №6</w:t>
            </w:r>
          </w:p>
          <w:p w:rsidR="00F10179" w:rsidRPr="00C039C7" w:rsidRDefault="00BC5A7E" w:rsidP="00F10179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Практическая работа№7</w:t>
            </w:r>
          </w:p>
          <w:p w:rsidR="00F10179" w:rsidRPr="00C039C7" w:rsidRDefault="00BC5A7E" w:rsidP="00F10179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Практическая работа №8</w:t>
            </w:r>
          </w:p>
          <w:p w:rsidR="00F10179" w:rsidRPr="00C039C7" w:rsidRDefault="00BC5A7E" w:rsidP="00F10179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Практическая работа №8</w:t>
            </w:r>
          </w:p>
          <w:p w:rsidR="00BC5A7E" w:rsidRPr="00C039C7" w:rsidRDefault="00BC5A7E" w:rsidP="00A0149E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 xml:space="preserve">Практическая работа </w:t>
            </w:r>
            <w:r w:rsidRPr="00C039C7">
              <w:rPr>
                <w:rFonts w:ascii="Arial" w:hAnsi="Arial" w:cs="Arial"/>
                <w:sz w:val="24"/>
                <w:szCs w:val="24"/>
              </w:rPr>
              <w:lastRenderedPageBreak/>
              <w:t>№10</w:t>
            </w:r>
          </w:p>
        </w:tc>
        <w:tc>
          <w:tcPr>
            <w:tcW w:w="1417" w:type="dxa"/>
          </w:tcPr>
          <w:p w:rsidR="00A5336E" w:rsidRPr="00C039C7" w:rsidRDefault="00A5336E" w:rsidP="00A0149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5336E" w:rsidRPr="00C039C7" w:rsidRDefault="00A5336E" w:rsidP="00A0149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5336E" w:rsidRPr="00C039C7" w:rsidRDefault="00A5336E" w:rsidP="00A0149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5336E" w:rsidRPr="00C039C7" w:rsidRDefault="00F10179" w:rsidP="00A0149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="002B0796" w:rsidRPr="00C039C7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A5336E" w:rsidRPr="00C039C7" w:rsidTr="00A0149E">
        <w:tc>
          <w:tcPr>
            <w:tcW w:w="558" w:type="dxa"/>
          </w:tcPr>
          <w:p w:rsidR="00A5336E" w:rsidRPr="00C039C7" w:rsidRDefault="00BC5A7E" w:rsidP="00A0149E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4629" w:type="dxa"/>
            <w:vAlign w:val="center"/>
          </w:tcPr>
          <w:p w:rsidR="00A5336E" w:rsidRPr="00C039C7" w:rsidRDefault="00A5336E" w:rsidP="00A0149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Раздел.2  Профессионально прикладная физическая подготовка</w:t>
            </w:r>
          </w:p>
        </w:tc>
        <w:tc>
          <w:tcPr>
            <w:tcW w:w="2967" w:type="dxa"/>
            <w:vAlign w:val="center"/>
          </w:tcPr>
          <w:p w:rsidR="00A5336E" w:rsidRPr="00C039C7" w:rsidRDefault="00A5336E" w:rsidP="00A0149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336E" w:rsidRPr="00C039C7" w:rsidRDefault="00A5336E" w:rsidP="00A0149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5336E" w:rsidRPr="00C039C7" w:rsidTr="00A0149E">
        <w:tc>
          <w:tcPr>
            <w:tcW w:w="558" w:type="dxa"/>
          </w:tcPr>
          <w:p w:rsidR="00A5336E" w:rsidRPr="00C039C7" w:rsidRDefault="00A5336E" w:rsidP="00A0149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A5336E" w:rsidRPr="00C039C7" w:rsidRDefault="00A5336E" w:rsidP="00A0149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Комплексы производственной гимнастики;</w:t>
            </w:r>
          </w:p>
          <w:p w:rsidR="00A5336E" w:rsidRPr="00C039C7" w:rsidRDefault="00A5336E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>физические упражнения на развитие профессионально важных качеств;</w:t>
            </w:r>
          </w:p>
          <w:p w:rsidR="00A5336E" w:rsidRPr="00C039C7" w:rsidRDefault="00A5336E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>физические упражнения профессиональной направленности;</w:t>
            </w:r>
          </w:p>
          <w:p w:rsidR="00A5336E" w:rsidRPr="00C039C7" w:rsidRDefault="00A5336E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>Пальчиковая гимнастика</w:t>
            </w:r>
          </w:p>
          <w:p w:rsidR="00A5336E" w:rsidRPr="00C039C7" w:rsidRDefault="00A5336E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>Комплексы упражнений для мышц спины;</w:t>
            </w:r>
          </w:p>
          <w:p w:rsidR="00A5336E" w:rsidRPr="00C039C7" w:rsidRDefault="00A5336E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 xml:space="preserve">Приемы самомассажа, Релаксация </w:t>
            </w:r>
          </w:p>
          <w:p w:rsidR="00A5336E" w:rsidRPr="00C039C7" w:rsidRDefault="00A5336E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 xml:space="preserve">Комплексы оздоровительной физической культуры; </w:t>
            </w:r>
          </w:p>
          <w:p w:rsidR="00A5336E" w:rsidRPr="00C039C7" w:rsidRDefault="00A5336E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 xml:space="preserve">Страховка и </w:t>
            </w:r>
            <w:proofErr w:type="spellStart"/>
            <w:r w:rsidRPr="00C039C7">
              <w:rPr>
                <w:rFonts w:ascii="Arial" w:eastAsia="Calibri" w:hAnsi="Arial" w:cs="Arial"/>
                <w:sz w:val="24"/>
                <w:szCs w:val="24"/>
              </w:rPr>
              <w:t>самостраховка</w:t>
            </w:r>
            <w:proofErr w:type="spellEnd"/>
            <w:r w:rsidRPr="00C039C7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:rsidR="00A5336E" w:rsidRPr="00C039C7" w:rsidRDefault="00A5336E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>Профилактика профессиональных заболеваний;</w:t>
            </w:r>
          </w:p>
          <w:p w:rsidR="00A5336E" w:rsidRPr="00C039C7" w:rsidRDefault="00A5336E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>Проводить самоконтроль при занятиях физическими упражнениями.</w:t>
            </w:r>
          </w:p>
          <w:p w:rsidR="00A5336E" w:rsidRPr="00C039C7" w:rsidRDefault="00A5336E" w:rsidP="00A0149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A5336E" w:rsidRPr="00C039C7" w:rsidRDefault="00F10179" w:rsidP="00A0149E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 xml:space="preserve">Практическая </w:t>
            </w:r>
            <w:r w:rsidR="00B6114B" w:rsidRPr="00C039C7">
              <w:rPr>
                <w:rFonts w:ascii="Arial" w:hAnsi="Arial" w:cs="Arial"/>
                <w:sz w:val="24"/>
                <w:szCs w:val="24"/>
              </w:rPr>
              <w:t>работа №14</w:t>
            </w:r>
          </w:p>
          <w:p w:rsidR="00A5336E" w:rsidRPr="00C039C7" w:rsidRDefault="00A5336E" w:rsidP="00A0149E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 xml:space="preserve">Практическая </w:t>
            </w:r>
            <w:r w:rsidR="00B6114B" w:rsidRPr="00C039C7">
              <w:rPr>
                <w:rFonts w:ascii="Arial" w:hAnsi="Arial" w:cs="Arial"/>
                <w:sz w:val="24"/>
                <w:szCs w:val="24"/>
              </w:rPr>
              <w:t>работа№15 Практическая работа №16</w:t>
            </w:r>
          </w:p>
          <w:p w:rsidR="00A5336E" w:rsidRPr="00C039C7" w:rsidRDefault="00B6114B" w:rsidP="00A0149E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Практическая работа №17</w:t>
            </w:r>
          </w:p>
          <w:p w:rsidR="00A5336E" w:rsidRPr="00C039C7" w:rsidRDefault="00B6114B" w:rsidP="00A0149E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Практическая работа №18</w:t>
            </w:r>
          </w:p>
          <w:p w:rsidR="00A5336E" w:rsidRPr="00C039C7" w:rsidRDefault="00B6114B" w:rsidP="00A0149E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Практическая работа №19</w:t>
            </w:r>
          </w:p>
          <w:p w:rsidR="00A5336E" w:rsidRPr="00C039C7" w:rsidRDefault="00B6114B" w:rsidP="00B611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Практическая работа №20</w:t>
            </w:r>
          </w:p>
        </w:tc>
        <w:tc>
          <w:tcPr>
            <w:tcW w:w="1417" w:type="dxa"/>
          </w:tcPr>
          <w:p w:rsidR="00A5336E" w:rsidRPr="00C039C7" w:rsidRDefault="00A5336E" w:rsidP="00A0149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5336E" w:rsidRPr="00C039C7" w:rsidRDefault="00A5336E" w:rsidP="00A0149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5336E" w:rsidRPr="00C039C7" w:rsidRDefault="00A5336E" w:rsidP="00A0149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5336E" w:rsidRPr="00C039C7" w:rsidRDefault="00A5336E" w:rsidP="00A0149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5336E" w:rsidRPr="00C039C7" w:rsidRDefault="00A5336E" w:rsidP="00A0149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5336E" w:rsidRPr="00C039C7" w:rsidRDefault="00A5336E" w:rsidP="00A0149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5336E" w:rsidRPr="00C039C7" w:rsidRDefault="00A5336E" w:rsidP="00A0149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5336E" w:rsidRPr="00C039C7" w:rsidRDefault="00A5336E" w:rsidP="00A0149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</w:rPr>
              <w:t xml:space="preserve">         2</w:t>
            </w:r>
            <w:r w:rsidR="002B0796" w:rsidRPr="00C039C7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</w:tbl>
    <w:p w:rsidR="00A5336E" w:rsidRPr="00C039C7" w:rsidRDefault="00A5336E" w:rsidP="00A5336E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:rsidR="005C094B" w:rsidRPr="00C039C7" w:rsidRDefault="005C094B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  <w:r w:rsidRPr="00C039C7">
        <w:rPr>
          <w:rFonts w:ascii="Arial" w:eastAsia="Arial" w:hAnsi="Arial" w:cs="Arial"/>
          <w:b/>
          <w:sz w:val="24"/>
          <w:szCs w:val="24"/>
          <w:lang w:eastAsia="ru-RU"/>
        </w:rPr>
        <w:t>ОБЩАЯ ХАРАКТЕРИСТИКА УЧЕБНОЙ ДИСЦИПЛИНЫ</w:t>
      </w:r>
    </w:p>
    <w:p w:rsidR="005C094B" w:rsidRPr="00C039C7" w:rsidRDefault="003C6A98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  <w:r w:rsidRPr="00C039C7">
        <w:rPr>
          <w:rFonts w:ascii="Arial" w:eastAsia="Arial" w:hAnsi="Arial" w:cs="Arial"/>
          <w:b/>
          <w:sz w:val="24"/>
          <w:szCs w:val="24"/>
          <w:lang w:eastAsia="ru-RU"/>
        </w:rPr>
        <w:t>СГЦ.04</w:t>
      </w:r>
      <w:r w:rsidR="00BB0D95" w:rsidRPr="00C039C7">
        <w:rPr>
          <w:rFonts w:ascii="Arial" w:eastAsia="Arial" w:hAnsi="Arial" w:cs="Arial"/>
          <w:b/>
          <w:sz w:val="24"/>
          <w:szCs w:val="24"/>
          <w:lang w:eastAsia="ru-RU"/>
        </w:rPr>
        <w:t xml:space="preserve"> </w:t>
      </w:r>
      <w:r w:rsidR="005C094B" w:rsidRPr="00C039C7">
        <w:rPr>
          <w:rFonts w:ascii="Arial" w:eastAsia="Arial" w:hAnsi="Arial" w:cs="Arial"/>
          <w:b/>
          <w:sz w:val="24"/>
          <w:szCs w:val="24"/>
          <w:lang w:eastAsia="ru-RU"/>
        </w:rPr>
        <w:t>Физическая культура</w:t>
      </w:r>
    </w:p>
    <w:p w:rsidR="005C094B" w:rsidRPr="00C039C7" w:rsidRDefault="005C094B" w:rsidP="005C094B">
      <w:pPr>
        <w:spacing w:after="0" w:line="240" w:lineRule="auto"/>
        <w:ind w:left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Содержание программы «Физическая культура» направлено на достижение следующих целей: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• формирование физической культуры личности будущего профессионала, востребованного на современном рынке труда;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•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• формирование устойчивых мотивов и потребностей в бережном отношении к собственному здоровью, в занятиях физкультурно-оздоровительной и спортивн</w:t>
      </w:r>
      <w:proofErr w:type="gramStart"/>
      <w:r w:rsidRPr="00C039C7">
        <w:rPr>
          <w:rFonts w:ascii="Arial" w:hAnsi="Arial" w:cs="Arial"/>
          <w:sz w:val="24"/>
          <w:szCs w:val="24"/>
        </w:rPr>
        <w:t>о-</w:t>
      </w:r>
      <w:proofErr w:type="gramEnd"/>
      <w:r w:rsidRPr="00C039C7">
        <w:rPr>
          <w:rFonts w:ascii="Arial" w:hAnsi="Arial" w:cs="Arial"/>
          <w:sz w:val="24"/>
          <w:szCs w:val="24"/>
        </w:rPr>
        <w:t xml:space="preserve"> оздоровительной деятельностью;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• овладение технологиями современных оздоровительных систем </w:t>
      </w:r>
      <w:proofErr w:type="gramStart"/>
      <w:r w:rsidRPr="00C039C7">
        <w:rPr>
          <w:rFonts w:ascii="Arial" w:hAnsi="Arial" w:cs="Arial"/>
          <w:sz w:val="24"/>
          <w:szCs w:val="24"/>
        </w:rPr>
        <w:t>физического</w:t>
      </w:r>
      <w:proofErr w:type="gramEnd"/>
      <w:r w:rsidRPr="00C039C7">
        <w:rPr>
          <w:rFonts w:ascii="Arial" w:hAnsi="Arial" w:cs="Arial"/>
          <w:sz w:val="24"/>
          <w:szCs w:val="24"/>
        </w:rPr>
        <w:t xml:space="preserve">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•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lastRenderedPageBreak/>
        <w:t xml:space="preserve">•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•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5C094B" w:rsidRPr="00C039C7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 xml:space="preserve">     </w:t>
      </w:r>
    </w:p>
    <w:p w:rsidR="005C094B" w:rsidRPr="00C039C7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 xml:space="preserve">     </w:t>
      </w:r>
      <w:r w:rsidRPr="00C039C7">
        <w:rPr>
          <w:rFonts w:ascii="Arial" w:hAnsi="Arial" w:cs="Arial"/>
          <w:sz w:val="24"/>
          <w:szCs w:val="24"/>
        </w:rPr>
        <w:t>В результате освоения дисциплины обучающийся должен уметь:</w:t>
      </w:r>
    </w:p>
    <w:p w:rsidR="005C094B" w:rsidRPr="00C039C7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выполнять индивидуально подобранные комплексы </w:t>
      </w:r>
      <w:proofErr w:type="gramStart"/>
      <w:r w:rsidRPr="00C039C7">
        <w:rPr>
          <w:rFonts w:ascii="Arial" w:hAnsi="Arial" w:cs="Arial"/>
          <w:sz w:val="24"/>
          <w:szCs w:val="24"/>
        </w:rPr>
        <w:t>оздоровительной</w:t>
      </w:r>
      <w:proofErr w:type="gramEnd"/>
      <w:r w:rsidRPr="00C039C7">
        <w:rPr>
          <w:rFonts w:ascii="Arial" w:hAnsi="Arial" w:cs="Arial"/>
          <w:sz w:val="24"/>
          <w:szCs w:val="24"/>
        </w:rPr>
        <w:t xml:space="preserve"> и адаптивной</w:t>
      </w:r>
    </w:p>
    <w:p w:rsidR="005C094B" w:rsidRPr="00C039C7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(лечебной) физической культуры, композиции упражнений атлетической гимнастики;</w:t>
      </w:r>
    </w:p>
    <w:p w:rsidR="005C094B" w:rsidRPr="00C039C7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выполнять простейшие приемы самомассажа и релаксации;</w:t>
      </w:r>
    </w:p>
    <w:p w:rsidR="005C094B" w:rsidRPr="00C039C7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проводить самоконтроль при занятиях физическими упражнениями;</w:t>
      </w:r>
    </w:p>
    <w:p w:rsidR="005C094B" w:rsidRPr="00C039C7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5C094B" w:rsidRPr="00C039C7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выполнять приемы защиты и самообороны, страховки и </w:t>
      </w:r>
      <w:proofErr w:type="spellStart"/>
      <w:r w:rsidRPr="00C039C7">
        <w:rPr>
          <w:rFonts w:ascii="Arial" w:hAnsi="Arial" w:cs="Arial"/>
          <w:sz w:val="24"/>
          <w:szCs w:val="24"/>
        </w:rPr>
        <w:t>самостраховки</w:t>
      </w:r>
      <w:proofErr w:type="spellEnd"/>
      <w:r w:rsidRPr="00C039C7">
        <w:rPr>
          <w:rFonts w:ascii="Arial" w:hAnsi="Arial" w:cs="Arial"/>
          <w:sz w:val="24"/>
          <w:szCs w:val="24"/>
        </w:rPr>
        <w:t>;</w:t>
      </w:r>
    </w:p>
    <w:p w:rsidR="005C094B" w:rsidRPr="00C039C7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осуществлять творческое сотрудничество в коллективных формах занятий физической культурой;</w:t>
      </w:r>
    </w:p>
    <w:p w:rsidR="005C094B" w:rsidRPr="00C039C7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выполнять контрольные нормативы, предусмотренные государственным стандартом по легкой атлетике, гимнастике, волейболу, баскетболу  и лыжам при соответствующей тренировке, с учетом состояния здоровья и функциональных возможностей своего организма;</w:t>
      </w:r>
    </w:p>
    <w:p w:rsidR="005C094B" w:rsidRPr="00C039C7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039C7">
        <w:rPr>
          <w:rFonts w:ascii="Arial" w:hAnsi="Arial" w:cs="Arial"/>
          <w:b/>
          <w:sz w:val="24"/>
          <w:szCs w:val="24"/>
        </w:rPr>
        <w:t>для</w:t>
      </w:r>
      <w:proofErr w:type="gramEnd"/>
      <w:r w:rsidRPr="00C039C7">
        <w:rPr>
          <w:rFonts w:ascii="Arial" w:hAnsi="Arial" w:cs="Arial"/>
          <w:b/>
          <w:sz w:val="24"/>
          <w:szCs w:val="24"/>
        </w:rPr>
        <w:t>:</w:t>
      </w:r>
    </w:p>
    <w:p w:rsidR="005C094B" w:rsidRPr="00C039C7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повышения работоспособности, сохранения и укрепления здоровья;</w:t>
      </w:r>
    </w:p>
    <w:p w:rsidR="005C094B" w:rsidRPr="00C039C7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подготовки к профессиональной деятельности и службе в Вооруженных Силах Российской Федерации;</w:t>
      </w:r>
    </w:p>
    <w:p w:rsidR="005C094B" w:rsidRPr="00C039C7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5C094B" w:rsidRPr="00C039C7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активной творческой деятельности, выбора и формирования здорового образа жизни.</w:t>
      </w:r>
    </w:p>
    <w:p w:rsidR="005C094B" w:rsidRPr="00C039C7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>знать/понимать:</w:t>
      </w:r>
    </w:p>
    <w:p w:rsidR="005C094B" w:rsidRPr="00C039C7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5C094B" w:rsidRPr="00C039C7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lastRenderedPageBreak/>
        <w:t>способы контроля и  оценки подготовленности;</w:t>
      </w:r>
    </w:p>
    <w:p w:rsidR="005C094B" w:rsidRPr="00C039C7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5C094B" w:rsidRPr="00C039C7" w:rsidRDefault="005C094B" w:rsidP="005C094B">
      <w:pPr>
        <w:pStyle w:val="21"/>
        <w:spacing w:before="0"/>
        <w:ind w:left="1080"/>
        <w:jc w:val="center"/>
        <w:rPr>
          <w:rFonts w:ascii="Arial" w:hAnsi="Arial" w:cs="Arial"/>
          <w:sz w:val="24"/>
          <w:szCs w:val="24"/>
          <w:lang w:val="ru-RU"/>
        </w:rPr>
      </w:pPr>
    </w:p>
    <w:p w:rsidR="005C094B" w:rsidRPr="00C039C7" w:rsidRDefault="005C094B" w:rsidP="005C094B">
      <w:pPr>
        <w:pStyle w:val="21"/>
        <w:spacing w:before="0"/>
        <w:ind w:left="0"/>
        <w:jc w:val="center"/>
        <w:rPr>
          <w:rFonts w:ascii="Arial" w:hAnsi="Arial" w:cs="Arial"/>
          <w:sz w:val="24"/>
          <w:szCs w:val="24"/>
          <w:lang w:val="ru-RU"/>
        </w:rPr>
      </w:pPr>
      <w:r w:rsidRPr="00C039C7">
        <w:rPr>
          <w:rFonts w:ascii="Arial" w:hAnsi="Arial" w:cs="Arial"/>
          <w:sz w:val="24"/>
          <w:szCs w:val="24"/>
          <w:lang w:val="ru-RU"/>
        </w:rPr>
        <w:t>МЕСТО ДИСЦИПЛИНЫ В СТРУКТУРЕ ОСНОВНОЙ ПРОФЕССИОНАЛЬНОЙ ОБРАЗОВАТЕЛЬНОЙ ПРОГРАМЫ</w:t>
      </w:r>
    </w:p>
    <w:p w:rsidR="005C094B" w:rsidRPr="00C039C7" w:rsidRDefault="005C094B" w:rsidP="005C094B">
      <w:pPr>
        <w:pStyle w:val="21"/>
        <w:spacing w:before="0"/>
        <w:ind w:left="0"/>
        <w:jc w:val="both"/>
        <w:rPr>
          <w:rFonts w:ascii="Arial" w:hAnsi="Arial" w:cs="Arial"/>
          <w:sz w:val="24"/>
          <w:szCs w:val="24"/>
          <w:lang w:val="ru-RU"/>
        </w:rPr>
      </w:pPr>
    </w:p>
    <w:p w:rsidR="005C094B" w:rsidRPr="00C039C7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         </w:t>
      </w:r>
      <w:proofErr w:type="gramStart"/>
      <w:r w:rsidRPr="00C039C7">
        <w:rPr>
          <w:rFonts w:ascii="Arial" w:hAnsi="Arial" w:cs="Arial"/>
          <w:sz w:val="24"/>
          <w:szCs w:val="24"/>
        </w:rPr>
        <w:t>Рабочая программа учебной дисциплины является частью  основной образовательной программы в соответс</w:t>
      </w:r>
      <w:r w:rsidR="003C6A98" w:rsidRPr="00C039C7">
        <w:rPr>
          <w:rFonts w:ascii="Arial" w:hAnsi="Arial" w:cs="Arial"/>
          <w:sz w:val="24"/>
          <w:szCs w:val="24"/>
        </w:rPr>
        <w:t>твии с ФГОС СПО по профессии</w:t>
      </w:r>
      <w:r w:rsidRPr="00C039C7">
        <w:rPr>
          <w:rFonts w:ascii="Arial" w:hAnsi="Arial" w:cs="Arial"/>
          <w:sz w:val="24"/>
          <w:szCs w:val="24"/>
        </w:rPr>
        <w:t xml:space="preserve">  </w:t>
      </w:r>
      <w:r w:rsidR="003C6A98" w:rsidRPr="00C039C7">
        <w:rPr>
          <w:rFonts w:ascii="Arial" w:eastAsia="Times New Roman" w:hAnsi="Arial" w:cs="Arial"/>
          <w:bCs/>
          <w:sz w:val="24"/>
          <w:szCs w:val="24"/>
          <w:lang w:eastAsia="ru-RU"/>
        </w:rPr>
        <w:t>35.01.15 Мастер</w:t>
      </w:r>
      <w:r w:rsidR="00821AD2" w:rsidRPr="00C039C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 ремонту и обслуживанию электрообо</w:t>
      </w:r>
      <w:r w:rsidR="003C6A98" w:rsidRPr="00C039C7">
        <w:rPr>
          <w:rFonts w:ascii="Arial" w:eastAsia="Times New Roman" w:hAnsi="Arial" w:cs="Arial"/>
          <w:bCs/>
          <w:sz w:val="24"/>
          <w:szCs w:val="24"/>
          <w:lang w:eastAsia="ru-RU"/>
        </w:rPr>
        <w:t>рудования в сельском хозяйстве</w:t>
      </w:r>
      <w:r w:rsidR="00821AD2" w:rsidRPr="00C039C7">
        <w:rPr>
          <w:rFonts w:ascii="Arial" w:hAnsi="Arial" w:cs="Arial"/>
          <w:bCs/>
          <w:sz w:val="24"/>
          <w:szCs w:val="24"/>
        </w:rPr>
        <w:t xml:space="preserve"> </w:t>
      </w:r>
      <w:r w:rsidR="00821AD2" w:rsidRPr="00C039C7">
        <w:rPr>
          <w:rFonts w:ascii="Arial" w:hAnsi="Arial" w:cs="Arial"/>
          <w:sz w:val="24"/>
          <w:szCs w:val="24"/>
        </w:rPr>
        <w:t xml:space="preserve"> </w:t>
      </w:r>
      <w:r w:rsidRPr="00C039C7">
        <w:rPr>
          <w:rFonts w:ascii="Arial" w:hAnsi="Arial" w:cs="Arial"/>
          <w:sz w:val="24"/>
          <w:szCs w:val="24"/>
        </w:rPr>
        <w:t xml:space="preserve">(приказ </w:t>
      </w:r>
      <w:proofErr w:type="spellStart"/>
      <w:r w:rsidRPr="00C039C7">
        <w:rPr>
          <w:rFonts w:ascii="Arial" w:hAnsi="Arial" w:cs="Arial"/>
          <w:sz w:val="24"/>
          <w:szCs w:val="24"/>
        </w:rPr>
        <w:t>Минобрнауки</w:t>
      </w:r>
      <w:proofErr w:type="spellEnd"/>
      <w:r w:rsidRPr="00C039C7">
        <w:rPr>
          <w:rFonts w:ascii="Arial" w:hAnsi="Arial" w:cs="Arial"/>
          <w:sz w:val="24"/>
          <w:szCs w:val="24"/>
        </w:rPr>
        <w:t xml:space="preserve"> России от 02.08.2013 года № 740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3C6A98" w:rsidRPr="00C039C7">
        <w:rPr>
          <w:rFonts w:ascii="Arial" w:eastAsia="Times New Roman" w:hAnsi="Arial" w:cs="Arial"/>
          <w:bCs/>
          <w:sz w:val="24"/>
          <w:szCs w:val="24"/>
          <w:lang w:eastAsia="ru-RU"/>
        </w:rPr>
        <w:t>35.01.15 Мастер</w:t>
      </w:r>
      <w:r w:rsidR="001922E2" w:rsidRPr="00C039C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 ремонту и обслуживанию электрообо</w:t>
      </w:r>
      <w:r w:rsidR="003C6A98" w:rsidRPr="00C039C7">
        <w:rPr>
          <w:rFonts w:ascii="Arial" w:eastAsia="Times New Roman" w:hAnsi="Arial" w:cs="Arial"/>
          <w:bCs/>
          <w:sz w:val="24"/>
          <w:szCs w:val="24"/>
          <w:lang w:eastAsia="ru-RU"/>
        </w:rPr>
        <w:t>рудования в сельском</w:t>
      </w:r>
      <w:r w:rsidR="001922E2" w:rsidRPr="00C039C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3C6A98" w:rsidRPr="00C039C7">
        <w:rPr>
          <w:rFonts w:ascii="Arial" w:eastAsia="Times New Roman" w:hAnsi="Arial" w:cs="Arial"/>
          <w:bCs/>
          <w:sz w:val="24"/>
          <w:szCs w:val="24"/>
          <w:lang w:eastAsia="ru-RU"/>
        </w:rPr>
        <w:t>хозяйстве</w:t>
      </w:r>
      <w:r w:rsidRPr="00C039C7">
        <w:rPr>
          <w:rFonts w:ascii="Arial" w:hAnsi="Arial" w:cs="Arial"/>
          <w:b/>
          <w:sz w:val="24"/>
          <w:szCs w:val="24"/>
        </w:rPr>
        <w:t xml:space="preserve">,  </w:t>
      </w:r>
      <w:r w:rsidRPr="00C039C7">
        <w:rPr>
          <w:rFonts w:ascii="Arial" w:hAnsi="Arial" w:cs="Arial"/>
          <w:sz w:val="24"/>
          <w:szCs w:val="24"/>
        </w:rPr>
        <w:t>зарегистрировано в Минюсте России 20 августа</w:t>
      </w:r>
      <w:proofErr w:type="gramEnd"/>
      <w:r w:rsidRPr="00C039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039C7">
        <w:rPr>
          <w:rFonts w:ascii="Arial" w:hAnsi="Arial" w:cs="Arial"/>
          <w:sz w:val="24"/>
          <w:szCs w:val="24"/>
        </w:rPr>
        <w:t>2013 года, регистрационный № 29506)  входит в общеобразовательный цикл профильной дисциплины.</w:t>
      </w:r>
      <w:proofErr w:type="gramEnd"/>
    </w:p>
    <w:p w:rsidR="005C094B" w:rsidRPr="00C039C7" w:rsidRDefault="005C094B" w:rsidP="0064773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C039C7">
        <w:rPr>
          <w:rFonts w:ascii="Arial" w:eastAsia="Arial" w:hAnsi="Arial" w:cs="Arial"/>
          <w:sz w:val="24"/>
          <w:szCs w:val="24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ООП СПО на базе основного общего образования, учебная дисциплина </w:t>
      </w:r>
      <w:r w:rsidR="00DB0422" w:rsidRPr="00C039C7">
        <w:rPr>
          <w:rFonts w:ascii="Arial" w:eastAsia="Arial" w:hAnsi="Arial" w:cs="Arial"/>
          <w:sz w:val="24"/>
          <w:szCs w:val="24"/>
          <w:lang w:eastAsia="ru-RU"/>
        </w:rPr>
        <w:t>СГЦ.04</w:t>
      </w:r>
      <w:r w:rsidRPr="00C039C7">
        <w:rPr>
          <w:rFonts w:ascii="Arial" w:eastAsia="Arial" w:hAnsi="Arial" w:cs="Arial"/>
          <w:sz w:val="24"/>
          <w:szCs w:val="24"/>
          <w:lang w:eastAsia="ru-RU"/>
        </w:rPr>
        <w:t xml:space="preserve"> Физическая культура изучается в общеобразовательном цикле учебного плана ООП СПО на базе</w:t>
      </w:r>
      <w:r w:rsidR="0064773D" w:rsidRPr="00C039C7">
        <w:rPr>
          <w:rFonts w:ascii="Arial" w:eastAsia="Arial" w:hAnsi="Arial" w:cs="Arial"/>
          <w:sz w:val="24"/>
          <w:szCs w:val="24"/>
          <w:lang w:eastAsia="ru-RU"/>
        </w:rPr>
        <w:t xml:space="preserve"> </w:t>
      </w:r>
      <w:r w:rsidRPr="00C039C7">
        <w:rPr>
          <w:rFonts w:ascii="Arial" w:eastAsia="Arial" w:hAnsi="Arial" w:cs="Arial"/>
          <w:sz w:val="24"/>
          <w:szCs w:val="24"/>
          <w:lang w:eastAsia="ru-RU"/>
        </w:rPr>
        <w:t>основного общего образования с получением среднего общего образования (ППКРС, ППССЗ).</w:t>
      </w:r>
    </w:p>
    <w:p w:rsidR="005C094B" w:rsidRPr="00C039C7" w:rsidRDefault="005C094B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C039C7">
        <w:rPr>
          <w:rFonts w:ascii="Arial" w:eastAsia="Arial" w:hAnsi="Arial" w:cs="Arial"/>
          <w:sz w:val="24"/>
          <w:szCs w:val="24"/>
          <w:lang w:eastAsia="ru-RU"/>
        </w:rPr>
        <w:t xml:space="preserve">В учебных планах ППКРС, ППССЗ место учебной дисциплины </w:t>
      </w:r>
      <w:r w:rsidR="00C312EB" w:rsidRPr="00C039C7">
        <w:rPr>
          <w:rFonts w:ascii="Arial" w:eastAsia="Arial" w:hAnsi="Arial" w:cs="Arial"/>
          <w:sz w:val="24"/>
          <w:szCs w:val="24"/>
          <w:lang w:eastAsia="ru-RU"/>
        </w:rPr>
        <w:t xml:space="preserve">СГЦ.04 </w:t>
      </w:r>
      <w:r w:rsidR="0064773D" w:rsidRPr="00C039C7">
        <w:rPr>
          <w:rFonts w:ascii="Arial" w:eastAsia="Arial" w:hAnsi="Arial" w:cs="Arial"/>
          <w:sz w:val="24"/>
          <w:szCs w:val="24"/>
          <w:lang w:eastAsia="ru-RU"/>
        </w:rPr>
        <w:t xml:space="preserve"> Физическая культура -</w:t>
      </w:r>
      <w:r w:rsidRPr="00C039C7">
        <w:rPr>
          <w:rFonts w:ascii="Arial" w:eastAsia="Arial" w:hAnsi="Arial" w:cs="Arial"/>
          <w:sz w:val="24"/>
          <w:szCs w:val="24"/>
          <w:lang w:eastAsia="ru-RU"/>
        </w:rPr>
        <w:t xml:space="preserve"> в составе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C960D1" w:rsidRPr="00C039C7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C960D1" w:rsidRPr="00C039C7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C960D1" w:rsidRPr="00C039C7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5C094B" w:rsidRPr="00C039C7" w:rsidRDefault="005C094B" w:rsidP="005C094B">
      <w:pPr>
        <w:pStyle w:val="21"/>
        <w:spacing w:before="0" w:line="360" w:lineRule="auto"/>
        <w:ind w:left="0"/>
        <w:jc w:val="center"/>
        <w:rPr>
          <w:rFonts w:ascii="Arial" w:hAnsi="Arial" w:cs="Arial"/>
          <w:sz w:val="24"/>
          <w:szCs w:val="24"/>
          <w:lang w:val="ru-RU"/>
        </w:rPr>
      </w:pPr>
      <w:r w:rsidRPr="00C039C7">
        <w:rPr>
          <w:rFonts w:ascii="Arial" w:hAnsi="Arial" w:cs="Arial"/>
          <w:sz w:val="24"/>
          <w:szCs w:val="24"/>
          <w:lang w:val="ru-RU"/>
        </w:rPr>
        <w:t>РЕЗУЛЬТАТЫ ОСВОЕНИЯ УЧЕБНОЙ ДИСЦИПЛИНЫ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i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Освоение содержания учебной дисциплины «Физической культуры», обеспечивает достижение студентами следующих </w:t>
      </w:r>
      <w:r w:rsidRPr="00C039C7">
        <w:rPr>
          <w:rFonts w:ascii="Arial" w:hAnsi="Arial" w:cs="Arial"/>
          <w:b/>
          <w:i/>
          <w:sz w:val="24"/>
          <w:szCs w:val="24"/>
        </w:rPr>
        <w:t>результатов: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• </w:t>
      </w:r>
      <w:r w:rsidRPr="00C039C7">
        <w:rPr>
          <w:rFonts w:ascii="Arial" w:hAnsi="Arial" w:cs="Arial"/>
          <w:b/>
          <w:sz w:val="24"/>
          <w:szCs w:val="24"/>
        </w:rPr>
        <w:t>личностных:</w:t>
      </w:r>
      <w:r w:rsidRPr="00C039C7">
        <w:rPr>
          <w:rFonts w:ascii="Arial" w:hAnsi="Arial" w:cs="Arial"/>
          <w:sz w:val="24"/>
          <w:szCs w:val="24"/>
        </w:rPr>
        <w:t xml:space="preserve">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− готовность и способность </w:t>
      </w:r>
      <w:proofErr w:type="gramStart"/>
      <w:r w:rsidRPr="00C039C7">
        <w:rPr>
          <w:rFonts w:ascii="Arial" w:hAnsi="Arial" w:cs="Arial"/>
          <w:sz w:val="24"/>
          <w:szCs w:val="24"/>
        </w:rPr>
        <w:t>обучающихся</w:t>
      </w:r>
      <w:proofErr w:type="gramEnd"/>
      <w:r w:rsidRPr="00C039C7">
        <w:rPr>
          <w:rFonts w:ascii="Arial" w:hAnsi="Arial" w:cs="Arial"/>
          <w:sz w:val="24"/>
          <w:szCs w:val="24"/>
        </w:rPr>
        <w:t xml:space="preserve"> к саморазвитию и личностному самоопределению;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lastRenderedPageBreak/>
        <w:t xml:space="preserve">− </w:t>
      </w:r>
      <w:proofErr w:type="spellStart"/>
      <w:r w:rsidRPr="00C039C7">
        <w:rPr>
          <w:rFonts w:ascii="Arial" w:hAnsi="Arial" w:cs="Arial"/>
          <w:sz w:val="24"/>
          <w:szCs w:val="24"/>
        </w:rPr>
        <w:t>сформированност</w:t>
      </w:r>
      <w:r w:rsidR="0064773D" w:rsidRPr="00C039C7">
        <w:rPr>
          <w:rFonts w:ascii="Arial" w:hAnsi="Arial" w:cs="Arial"/>
          <w:sz w:val="24"/>
          <w:szCs w:val="24"/>
        </w:rPr>
        <w:t>ь</w:t>
      </w:r>
      <w:proofErr w:type="spellEnd"/>
      <w:r w:rsidRPr="00C039C7">
        <w:rPr>
          <w:rFonts w:ascii="Arial" w:hAnsi="Arial" w:cs="Arial"/>
          <w:sz w:val="24"/>
          <w:szCs w:val="24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Pr="00C039C7">
        <w:rPr>
          <w:rFonts w:ascii="Arial" w:hAnsi="Arial" w:cs="Arial"/>
          <w:sz w:val="24"/>
          <w:szCs w:val="24"/>
        </w:rPr>
        <w:t>валелогической</w:t>
      </w:r>
      <w:proofErr w:type="spellEnd"/>
      <w:r w:rsidRPr="00C039C7">
        <w:rPr>
          <w:rFonts w:ascii="Arial" w:hAnsi="Arial" w:cs="Arial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− потребность к самостоятельному использованию физической культуры как составляющей доминанты здоровья;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− приобретение личного опыта творческого использования профессиональн</w:t>
      </w:r>
      <w:proofErr w:type="gramStart"/>
      <w:r w:rsidRPr="00C039C7">
        <w:rPr>
          <w:rFonts w:ascii="Arial" w:hAnsi="Arial" w:cs="Arial"/>
          <w:sz w:val="24"/>
          <w:szCs w:val="24"/>
        </w:rPr>
        <w:t>о-</w:t>
      </w:r>
      <w:proofErr w:type="gramEnd"/>
      <w:r w:rsidRPr="00C039C7">
        <w:rPr>
          <w:rFonts w:ascii="Arial" w:hAnsi="Arial" w:cs="Arial"/>
          <w:sz w:val="24"/>
          <w:szCs w:val="24"/>
        </w:rPr>
        <w:t xml:space="preserve"> оздоровительных средств и методов двигательной активности;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proofErr w:type="gramStart"/>
      <w:r w:rsidRPr="00C039C7">
        <w:rPr>
          <w:rFonts w:ascii="Arial" w:hAnsi="Arial" w:cs="Arial"/>
          <w:sz w:val="24"/>
          <w:szCs w:val="24"/>
        </w:rPr>
        <w:t xml:space="preserve">−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−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−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 −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−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− принятие и реализация ценностей здорового и безопасного образа жизни, потребности в физическом самосовершенствовании, занятиях спортивн</w:t>
      </w:r>
      <w:proofErr w:type="gramStart"/>
      <w:r w:rsidRPr="00C039C7">
        <w:rPr>
          <w:rFonts w:ascii="Arial" w:hAnsi="Arial" w:cs="Arial"/>
          <w:sz w:val="24"/>
          <w:szCs w:val="24"/>
        </w:rPr>
        <w:t>о-</w:t>
      </w:r>
      <w:proofErr w:type="gramEnd"/>
      <w:r w:rsidRPr="00C039C7">
        <w:rPr>
          <w:rFonts w:ascii="Arial" w:hAnsi="Arial" w:cs="Arial"/>
          <w:sz w:val="24"/>
          <w:szCs w:val="24"/>
        </w:rPr>
        <w:t xml:space="preserve"> оздоровительной деятельностью;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− умение оказывать первую помощь при занятиях спортивно-оздоровительной деятельностью;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− готовность к служению Отечеству, его защите;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− патриотизм, уважение к своему народу, чувство ответственности перед Родиной;         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• </w:t>
      </w:r>
      <w:proofErr w:type="spellStart"/>
      <w:r w:rsidRPr="00C039C7">
        <w:rPr>
          <w:rFonts w:ascii="Arial" w:hAnsi="Arial" w:cs="Arial"/>
          <w:b/>
          <w:sz w:val="24"/>
          <w:szCs w:val="24"/>
        </w:rPr>
        <w:t>метапредметных</w:t>
      </w:r>
      <w:proofErr w:type="spellEnd"/>
      <w:r w:rsidRPr="00C039C7">
        <w:rPr>
          <w:rFonts w:ascii="Arial" w:hAnsi="Arial" w:cs="Arial"/>
          <w:b/>
          <w:sz w:val="24"/>
          <w:szCs w:val="24"/>
        </w:rPr>
        <w:t>:</w:t>
      </w:r>
      <w:r w:rsidRPr="00C039C7">
        <w:rPr>
          <w:rFonts w:ascii="Arial" w:hAnsi="Arial" w:cs="Arial"/>
          <w:sz w:val="24"/>
          <w:szCs w:val="24"/>
        </w:rPr>
        <w:t xml:space="preserve">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lastRenderedPageBreak/>
        <w:t xml:space="preserve">− способность использовать </w:t>
      </w:r>
      <w:proofErr w:type="spellStart"/>
      <w:r w:rsidRPr="00C039C7">
        <w:rPr>
          <w:rFonts w:ascii="Arial" w:hAnsi="Arial" w:cs="Arial"/>
          <w:sz w:val="24"/>
          <w:szCs w:val="24"/>
        </w:rPr>
        <w:t>межпредметные</w:t>
      </w:r>
      <w:proofErr w:type="spellEnd"/>
      <w:r w:rsidRPr="00C039C7">
        <w:rPr>
          <w:rFonts w:ascii="Arial" w:hAnsi="Arial" w:cs="Arial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−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− формирование навыков участия в различных видах соревновательной деятельности, моделирующих профессиональную подготовку;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−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 xml:space="preserve"> • предметных: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−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−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−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5C094B" w:rsidRPr="00C039C7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i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 − владение техническими приемами и двигательными действиями базовых видов спорта, активное применение их в игровой и соревновательной </w:t>
      </w:r>
      <w:r w:rsidRPr="00C039C7">
        <w:rPr>
          <w:rFonts w:ascii="Arial" w:hAnsi="Arial" w:cs="Arial"/>
          <w:sz w:val="24"/>
          <w:szCs w:val="24"/>
        </w:rPr>
        <w:lastRenderedPageBreak/>
        <w:t>деятельности, готовность к выполнению нормативов Всероссийского физкультурн</w:t>
      </w:r>
      <w:proofErr w:type="gramStart"/>
      <w:r w:rsidRPr="00C039C7">
        <w:rPr>
          <w:rFonts w:ascii="Arial" w:hAnsi="Arial" w:cs="Arial"/>
          <w:sz w:val="24"/>
          <w:szCs w:val="24"/>
        </w:rPr>
        <w:t>о-</w:t>
      </w:r>
      <w:proofErr w:type="gramEnd"/>
      <w:r w:rsidRPr="00C039C7">
        <w:rPr>
          <w:rFonts w:ascii="Arial" w:hAnsi="Arial" w:cs="Arial"/>
          <w:sz w:val="24"/>
          <w:szCs w:val="24"/>
        </w:rPr>
        <w:t xml:space="preserve"> спортивного комплекса «Готов к труду и обороне» (ГТО)</w:t>
      </w:r>
    </w:p>
    <w:p w:rsidR="005C094B" w:rsidRPr="00C039C7" w:rsidRDefault="005C094B" w:rsidP="0064773D">
      <w:pPr>
        <w:pStyle w:val="2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В результате освоения дисциплины </w:t>
      </w:r>
      <w:r w:rsidR="00C312EB" w:rsidRPr="00C039C7">
        <w:rPr>
          <w:rFonts w:ascii="Arial" w:hAnsi="Arial" w:cs="Arial"/>
          <w:b/>
          <w:sz w:val="24"/>
          <w:szCs w:val="24"/>
        </w:rPr>
        <w:t>СГЦ.04</w:t>
      </w:r>
      <w:r w:rsidRPr="00C039C7">
        <w:rPr>
          <w:rFonts w:ascii="Arial" w:hAnsi="Arial" w:cs="Arial"/>
          <w:sz w:val="24"/>
          <w:szCs w:val="24"/>
        </w:rPr>
        <w:t xml:space="preserve"> </w:t>
      </w:r>
      <w:r w:rsidRPr="00C039C7">
        <w:rPr>
          <w:rFonts w:ascii="Arial" w:hAnsi="Arial" w:cs="Arial"/>
          <w:b/>
          <w:sz w:val="24"/>
          <w:szCs w:val="24"/>
        </w:rPr>
        <w:t xml:space="preserve">Физическая культура </w:t>
      </w:r>
      <w:r w:rsidRPr="00C039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039C7">
        <w:rPr>
          <w:rFonts w:ascii="Arial" w:hAnsi="Arial" w:cs="Arial"/>
          <w:sz w:val="24"/>
          <w:szCs w:val="24"/>
        </w:rPr>
        <w:t>обучающийся</w:t>
      </w:r>
      <w:proofErr w:type="gramEnd"/>
      <w:r w:rsidRPr="00C039C7">
        <w:rPr>
          <w:rFonts w:ascii="Arial" w:hAnsi="Arial" w:cs="Arial"/>
          <w:sz w:val="24"/>
          <w:szCs w:val="24"/>
        </w:rPr>
        <w:t xml:space="preserve"> осваивает элементы компетенций:</w:t>
      </w:r>
    </w:p>
    <w:p w:rsidR="005C094B" w:rsidRPr="00C039C7" w:rsidRDefault="005C094B" w:rsidP="005C094B">
      <w:pPr>
        <w:pStyle w:val="2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544"/>
        <w:gridCol w:w="3260"/>
      </w:tblGrid>
      <w:tr w:rsidR="0064773D" w:rsidRPr="00C039C7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C039C7" w:rsidRDefault="0064773D" w:rsidP="005C094B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039C7">
              <w:rPr>
                <w:rFonts w:ascii="Arial" w:hAnsi="Arial" w:cs="Arial"/>
                <w:b/>
                <w:i/>
                <w:sz w:val="24"/>
                <w:szCs w:val="24"/>
              </w:rPr>
              <w:t>Код ОК, ПК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C039C7" w:rsidRDefault="0064773D" w:rsidP="0064773D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039C7">
              <w:rPr>
                <w:rFonts w:ascii="Arial" w:hAnsi="Arial" w:cs="Arial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C039C7" w:rsidRDefault="0064773D" w:rsidP="0064773D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039C7">
              <w:rPr>
                <w:rFonts w:ascii="Arial" w:hAnsi="Arial" w:cs="Arial"/>
                <w:b/>
                <w:i/>
                <w:sz w:val="24"/>
                <w:szCs w:val="24"/>
              </w:rPr>
              <w:t>Знания</w:t>
            </w:r>
          </w:p>
        </w:tc>
      </w:tr>
      <w:tr w:rsidR="0064773D" w:rsidRPr="00C039C7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after="0"/>
              <w:ind w:right="46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ОК 01.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Выбирать</w:t>
            </w:r>
          </w:p>
          <w:p w:rsidR="0064773D" w:rsidRPr="00C039C7" w:rsidRDefault="0064773D" w:rsidP="005C094B">
            <w:pPr>
              <w:spacing w:after="0"/>
              <w:ind w:right="172"/>
              <w:rPr>
                <w:rFonts w:ascii="Arial" w:hAnsi="Arial" w:cs="Arial"/>
                <w:b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спо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ше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ости,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применитель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разли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ы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tabs>
                <w:tab w:val="left" w:pos="2161"/>
              </w:tabs>
              <w:spacing w:before="11"/>
              <w:ind w:right="142" w:firstLine="7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познавать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ачу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и/или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проблему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C039C7" w:rsidRDefault="0064773D" w:rsidP="005C094B">
            <w:pPr>
              <w:tabs>
                <w:tab w:val="left" w:pos="2161"/>
              </w:tabs>
              <w:ind w:right="9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ана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изировать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задачу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и/или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проблему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выдел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её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</w:t>
            </w:r>
            <w:r w:rsidRPr="00C039C7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ные</w:t>
            </w:r>
            <w:r w:rsidRPr="00C039C7">
              <w:rPr>
                <w:rFonts w:ascii="Arial" w:hAnsi="Arial" w:cs="Arial"/>
                <w:color w:val="000000"/>
                <w:spacing w:val="65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части;</w:t>
            </w:r>
          </w:p>
          <w:p w:rsidR="0064773D" w:rsidRPr="00C039C7" w:rsidRDefault="0064773D" w:rsidP="005C094B">
            <w:pPr>
              <w:tabs>
                <w:tab w:val="left" w:pos="2161"/>
              </w:tabs>
              <w:ind w:right="125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пра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яв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эфф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кти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искать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</w:t>
            </w:r>
            <w:r w:rsidRPr="00C039C7">
              <w:rPr>
                <w:rFonts w:ascii="Arial" w:hAnsi="Arial" w:cs="Arial"/>
                <w:iCs/>
                <w:color w:val="000000"/>
                <w:spacing w:val="2"/>
                <w:sz w:val="24"/>
                <w:szCs w:val="24"/>
              </w:rPr>
              <w:t>ю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,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необ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одимую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ля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C039C7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проблемы;</w:t>
            </w:r>
          </w:p>
          <w:p w:rsidR="0064773D" w:rsidRPr="00C039C7" w:rsidRDefault="0064773D" w:rsidP="005C094B">
            <w:pPr>
              <w:tabs>
                <w:tab w:val="left" w:pos="2161"/>
              </w:tabs>
              <w:ind w:right="14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соста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й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C039C7" w:rsidRDefault="0064773D" w:rsidP="005C094B">
            <w:pPr>
              <w:tabs>
                <w:tab w:val="left" w:pos="2161"/>
              </w:tabs>
              <w:ind w:right="7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делить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ео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ходимые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сы;</w:t>
            </w:r>
          </w:p>
          <w:p w:rsidR="0064773D" w:rsidRPr="00C039C7" w:rsidRDefault="0064773D" w:rsidP="005C094B">
            <w:pPr>
              <w:spacing w:before="14"/>
              <w:ind w:right="587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proofErr w:type="gramStart"/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вла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актуаль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ыми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методами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работы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смежных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сф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  <w:proofErr w:type="gramEnd"/>
          </w:p>
          <w:p w:rsidR="0064773D" w:rsidRPr="00C039C7" w:rsidRDefault="0064773D" w:rsidP="005C094B">
            <w:pPr>
              <w:ind w:right="121" w:firstLine="3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ализовывать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C039C7" w:rsidRDefault="0064773D" w:rsidP="005C094B">
            <w:pPr>
              <w:tabs>
                <w:tab w:val="left" w:pos="2161"/>
              </w:tabs>
              <w:spacing w:after="0"/>
              <w:ind w:firstLine="32"/>
              <w:rPr>
                <w:rFonts w:ascii="Arial" w:hAnsi="Arial" w:cs="Arial"/>
                <w:b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нивать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посл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дст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ия</w:t>
            </w:r>
            <w:r w:rsidRPr="00C039C7">
              <w:rPr>
                <w:rFonts w:ascii="Arial" w:hAnsi="Arial" w:cs="Arial"/>
                <w:color w:val="000000"/>
                <w:spacing w:val="63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оих</w:t>
            </w:r>
            <w:r w:rsidRPr="00C039C7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pacing w:val="2"/>
                <w:sz w:val="24"/>
                <w:szCs w:val="24"/>
              </w:rPr>
              <w:t>й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</w:t>
            </w:r>
            <w:r w:rsidRPr="00C039C7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ий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(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амос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ят</w:t>
            </w:r>
            <w:r w:rsidRPr="00C039C7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или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помощью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наста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ника</w:t>
            </w:r>
            <w:r w:rsidRPr="00C039C7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)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before="11"/>
              <w:ind w:right="59" w:firstLine="5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Акт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,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котором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приходит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работа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жить;</w:t>
            </w:r>
          </w:p>
          <w:p w:rsidR="0064773D" w:rsidRPr="00C039C7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новные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сы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C039C7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C039C7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алгоритмы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выпол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ения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proofErr w:type="gramEnd"/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смежных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област</w:t>
            </w:r>
            <w:r w:rsidRPr="00C039C7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х;</w:t>
            </w:r>
          </w:p>
          <w:p w:rsidR="0064773D" w:rsidRPr="00C039C7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proofErr w:type="gramStart"/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тоды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работы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смежных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сф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х;</w:t>
            </w:r>
            <w:proofErr w:type="gramEnd"/>
          </w:p>
          <w:p w:rsidR="0064773D" w:rsidRPr="00C039C7" w:rsidRDefault="0064773D" w:rsidP="005C094B">
            <w:pPr>
              <w:spacing w:before="14"/>
              <w:ind w:right="43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структ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для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C039C7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задач;</w:t>
            </w:r>
          </w:p>
          <w:p w:rsidR="0064773D" w:rsidRPr="00C039C7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пор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док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оценки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C039C7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ности</w:t>
            </w:r>
            <w:proofErr w:type="gramEnd"/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64773D" w:rsidRPr="00C039C7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before="11"/>
              <w:ind w:right="96"/>
              <w:rPr>
                <w:rFonts w:ascii="Arial" w:hAnsi="Arial" w:cs="Arial"/>
                <w:b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ОК</w:t>
            </w:r>
            <w:r w:rsidRPr="00C039C7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2.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ще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вл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поиск,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ализ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интерпр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тацию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информации,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необ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одимой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ля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выполнения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before="11"/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C039C7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ео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ходимые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C039C7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ировать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проце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C039C7">
              <w:rPr>
                <w:rFonts w:ascii="Arial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поиска;</w:t>
            </w:r>
          </w:p>
          <w:p w:rsidR="0064773D" w:rsidRPr="00C039C7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структ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рировать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получаемую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информацию;</w:t>
            </w:r>
          </w:p>
          <w:p w:rsidR="0064773D" w:rsidRPr="00C039C7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ел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наиболее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зна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имое</w:t>
            </w:r>
            <w:proofErr w:type="gramEnd"/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пер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чне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C039C7" w:rsidRDefault="0064773D" w:rsidP="005C094B">
            <w:pPr>
              <w:spacing w:line="237" w:lineRule="auto"/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нивать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практиче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кую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зна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имость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поиска;</w:t>
            </w:r>
          </w:p>
          <w:p w:rsidR="0064773D" w:rsidRPr="00C039C7" w:rsidRDefault="0064773D" w:rsidP="005C094B">
            <w:pPr>
              <w:ind w:left="34" w:right="-18"/>
              <w:rPr>
                <w:rFonts w:ascii="Arial" w:hAnsi="Arial" w:cs="Arial"/>
                <w:b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оформлят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ь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результаты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before="11"/>
              <w:ind w:right="13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Номенклат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информацио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ных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источников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применя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мых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й</w:t>
            </w:r>
            <w:proofErr w:type="gramEnd"/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ости;</w:t>
            </w:r>
          </w:p>
          <w:p w:rsidR="0064773D" w:rsidRPr="00C039C7" w:rsidRDefault="0064773D" w:rsidP="005C094B">
            <w:pPr>
              <w:ind w:right="8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мы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</w:t>
            </w:r>
            <w:r w:rsidRPr="00C039C7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у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рир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вания</w:t>
            </w:r>
            <w:r w:rsidRPr="00C039C7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C039C7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формат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оформ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ения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рез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информации.</w:t>
            </w:r>
          </w:p>
        </w:tc>
      </w:tr>
      <w:tr w:rsidR="0064773D" w:rsidRPr="00C039C7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ОК</w:t>
            </w:r>
            <w:r w:rsidRPr="00C039C7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3. Пла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ировать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реализо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ывать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бс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нное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ое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ли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ностное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</w:t>
            </w:r>
            <w:r w:rsidRPr="00C039C7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before="16" w:line="273" w:lineRule="auto"/>
              <w:ind w:left="34" w:right="8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актуал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нормативн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-право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документации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ости;</w:t>
            </w:r>
          </w:p>
          <w:p w:rsidR="0064773D" w:rsidRPr="00C039C7" w:rsidRDefault="0064773D" w:rsidP="005C094B">
            <w:pPr>
              <w:ind w:left="34"/>
              <w:rPr>
                <w:rFonts w:ascii="Arial" w:hAnsi="Arial" w:cs="Arial"/>
                <w:b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выстраивать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траектории профе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ого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ли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ностного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современная научная и профессиональна я терминология;</w:t>
            </w:r>
          </w:p>
          <w:p w:rsidR="0064773D" w:rsidRPr="00C039C7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возможные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тра</w:t>
            </w:r>
            <w:r w:rsidRPr="00C039C7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ктории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C039C7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C039C7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ого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развития</w:t>
            </w:r>
            <w:r w:rsidRPr="00C039C7">
              <w:rPr>
                <w:rFonts w:ascii="Arial" w:hAnsi="Arial" w:cs="Arial"/>
                <w:color w:val="000000"/>
                <w:spacing w:val="57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C03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самообразо</w:t>
            </w:r>
            <w:r w:rsidRPr="00C039C7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C039C7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ания.</w:t>
            </w:r>
          </w:p>
        </w:tc>
      </w:tr>
      <w:tr w:rsidR="0064773D" w:rsidRPr="00C039C7" w:rsidTr="0064773D">
        <w:trPr>
          <w:trHeight w:val="4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ОК 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Организовывать работу коллектива и команды;</w:t>
            </w:r>
          </w:p>
          <w:p w:rsidR="0064773D" w:rsidRPr="00C039C7" w:rsidRDefault="0064773D" w:rsidP="005C094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взаимодействовать с коллегами, руководством, клиентами.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Психология коллектива;</w:t>
            </w:r>
          </w:p>
          <w:p w:rsidR="0064773D" w:rsidRPr="00C039C7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психология личности;</w:t>
            </w:r>
          </w:p>
          <w:p w:rsidR="0064773D" w:rsidRPr="00C039C7" w:rsidRDefault="0064773D" w:rsidP="005C094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основы проектной деятельности.</w:t>
            </w:r>
          </w:p>
        </w:tc>
      </w:tr>
      <w:tr w:rsidR="0064773D" w:rsidRPr="00C039C7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ОК 5.</w:t>
            </w:r>
          </w:p>
          <w:p w:rsidR="0064773D" w:rsidRPr="00C039C7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Излагать свои мысли на государственном языке;</w:t>
            </w:r>
          </w:p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оформлять документы.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Особенности социального и культурного контекста;</w:t>
            </w:r>
          </w:p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правила оформления документов.</w:t>
            </w:r>
          </w:p>
        </w:tc>
      </w:tr>
      <w:tr w:rsidR="0064773D" w:rsidRPr="00C039C7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ОК 06.</w:t>
            </w:r>
          </w:p>
          <w:p w:rsidR="0064773D" w:rsidRPr="00C039C7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 xml:space="preserve">Проявлять гражданско-патриотическую </w:t>
            </w:r>
            <w:r w:rsidRPr="00C039C7">
              <w:rPr>
                <w:rFonts w:ascii="Arial" w:hAnsi="Arial" w:cs="Arial"/>
                <w:sz w:val="24"/>
                <w:szCs w:val="24"/>
              </w:rPr>
              <w:lastRenderedPageBreak/>
              <w:t>позицию, демонстрировать осознанное поведение на основе общечеловеческих ценностей.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Описывать значимость своей профессии;</w:t>
            </w:r>
          </w:p>
          <w:p w:rsidR="0064773D" w:rsidRPr="00C039C7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 xml:space="preserve">презентовать структуру профессиональной </w:t>
            </w:r>
            <w:r w:rsidRPr="00C039C7">
              <w:rPr>
                <w:rFonts w:ascii="Arial" w:hAnsi="Arial" w:cs="Arial"/>
                <w:bCs/>
                <w:sz w:val="24"/>
                <w:szCs w:val="24"/>
              </w:rPr>
              <w:lastRenderedPageBreak/>
              <w:t>деятельности по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Сущность гражданско-патриотической позиции;</w:t>
            </w:r>
          </w:p>
          <w:p w:rsidR="0064773D" w:rsidRPr="00C039C7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общечеловеческие ценности;</w:t>
            </w:r>
          </w:p>
          <w:p w:rsidR="0064773D" w:rsidRPr="00C039C7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правила поведения в ходе выполнения профессиональной деятельности.</w:t>
            </w:r>
          </w:p>
        </w:tc>
      </w:tr>
      <w:tr w:rsidR="0064773D" w:rsidRPr="00C039C7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lastRenderedPageBreak/>
              <w:t>ОК 07.</w:t>
            </w:r>
          </w:p>
          <w:p w:rsidR="0064773D" w:rsidRPr="00C039C7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Соблюдать нормы экологической безопасности;</w:t>
            </w:r>
          </w:p>
          <w:p w:rsidR="0064773D" w:rsidRPr="00C039C7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деятельности;</w:t>
            </w:r>
          </w:p>
          <w:p w:rsidR="0064773D" w:rsidRPr="00C039C7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C039C7">
              <w:rPr>
                <w:rFonts w:ascii="Arial" w:hAnsi="Arial" w:cs="Arial"/>
                <w:bCs/>
                <w:sz w:val="24"/>
                <w:szCs w:val="24"/>
              </w:rPr>
              <w:t>ресурсы</w:t>
            </w:r>
            <w:proofErr w:type="gramEnd"/>
            <w:r w:rsidRPr="00C039C7">
              <w:rPr>
                <w:rFonts w:ascii="Arial" w:hAnsi="Arial" w:cs="Arial"/>
                <w:bCs/>
                <w:sz w:val="24"/>
                <w:szCs w:val="24"/>
              </w:rPr>
              <w:t xml:space="preserve"> задействованные в профессиональной деятельности;</w:t>
            </w:r>
          </w:p>
          <w:p w:rsidR="0064773D" w:rsidRPr="00C039C7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64773D" w:rsidRPr="00C039C7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ОК 08.</w:t>
            </w:r>
          </w:p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64773D" w:rsidRPr="00C039C7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основы здорового образа жизни;</w:t>
            </w:r>
          </w:p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средства профилактики перенапряжения.</w:t>
            </w:r>
          </w:p>
        </w:tc>
      </w:tr>
      <w:tr w:rsidR="0064773D" w:rsidRPr="00C039C7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64773D" w:rsidRPr="00C039C7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использовать современное программное обеспечение.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Современные средства и устройства информатизации;</w:t>
            </w:r>
          </w:p>
          <w:p w:rsidR="0064773D" w:rsidRPr="00C039C7" w:rsidRDefault="0064773D" w:rsidP="005C094B">
            <w:pPr>
              <w:spacing w:after="0"/>
              <w:ind w:right="-146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64773D" w:rsidRPr="00C039C7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 xml:space="preserve">ОК 10. Пользоваться профессиональной документацией на </w:t>
            </w:r>
            <w:r w:rsidRPr="00C039C7">
              <w:rPr>
                <w:rFonts w:ascii="Arial" w:hAnsi="Arial" w:cs="Arial"/>
                <w:sz w:val="24"/>
                <w:szCs w:val="24"/>
              </w:rPr>
              <w:lastRenderedPageBreak/>
              <w:t>государственном и иностранном языке.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lastRenderedPageBreak/>
              <w:t xml:space="preserve">Понимать общий смысл четко произнесенных высказываний на известные </w:t>
            </w:r>
            <w:r w:rsidRPr="00C039C7">
              <w:rPr>
                <w:rFonts w:ascii="Arial" w:hAnsi="Arial" w:cs="Arial"/>
                <w:sz w:val="24"/>
                <w:szCs w:val="24"/>
              </w:rPr>
              <w:lastRenderedPageBreak/>
              <w:t xml:space="preserve">темы (профессиональные и бытовые), </w:t>
            </w:r>
          </w:p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понимать тексты на базовые профессиональные темы</w:t>
            </w:r>
          </w:p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64773D" w:rsidRPr="00C039C7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lastRenderedPageBreak/>
              <w:t xml:space="preserve">Правила построения простых и сложных предложений на </w:t>
            </w:r>
            <w:r w:rsidRPr="00C039C7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профессиональные темы</w:t>
            </w:r>
          </w:p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особенности произношения</w:t>
            </w:r>
          </w:p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правила чтения текстов профессиональной направленности.</w:t>
            </w:r>
          </w:p>
        </w:tc>
      </w:tr>
      <w:tr w:rsidR="0064773D" w:rsidRPr="00C039C7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lastRenderedPageBreak/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:rsidR="0064773D" w:rsidRPr="00C039C7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презентовать  идеи открытия собственного дела в профессиональной деятельности;</w:t>
            </w:r>
          </w:p>
          <w:p w:rsidR="0064773D" w:rsidRPr="00C039C7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оформлять бизнес-план;</w:t>
            </w:r>
          </w:p>
          <w:p w:rsidR="0064773D" w:rsidRPr="00C039C7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рассчитывать размеры выплат по процентным ставкам кредитования.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C039C7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Основы предпринимательской деятельности;</w:t>
            </w:r>
          </w:p>
          <w:p w:rsidR="0064773D" w:rsidRPr="00C039C7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основы финансовой грамотности;</w:t>
            </w:r>
          </w:p>
          <w:p w:rsidR="0064773D" w:rsidRPr="00C039C7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правила разработки бизнес-планов;</w:t>
            </w:r>
          </w:p>
          <w:p w:rsidR="0064773D" w:rsidRPr="00C039C7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порядок выстраивания презентации;</w:t>
            </w:r>
          </w:p>
          <w:p w:rsidR="0064773D" w:rsidRPr="00C039C7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кредитные банковские продукты.</w:t>
            </w:r>
          </w:p>
        </w:tc>
      </w:tr>
    </w:tbl>
    <w:p w:rsidR="005C094B" w:rsidRPr="00C039C7" w:rsidRDefault="005C094B" w:rsidP="005C094B">
      <w:pPr>
        <w:rPr>
          <w:rFonts w:ascii="Arial" w:hAnsi="Arial" w:cs="Arial"/>
          <w:b/>
          <w:sz w:val="24"/>
          <w:szCs w:val="24"/>
        </w:rPr>
      </w:pPr>
    </w:p>
    <w:p w:rsidR="00305263" w:rsidRPr="00C039C7" w:rsidRDefault="00305263" w:rsidP="005C094B">
      <w:pPr>
        <w:rPr>
          <w:rFonts w:ascii="Arial" w:hAnsi="Arial" w:cs="Arial"/>
          <w:b/>
          <w:sz w:val="24"/>
          <w:szCs w:val="24"/>
        </w:rPr>
      </w:pPr>
    </w:p>
    <w:p w:rsidR="00305263" w:rsidRPr="00C039C7" w:rsidRDefault="00305263" w:rsidP="005C094B">
      <w:pPr>
        <w:rPr>
          <w:rFonts w:ascii="Arial" w:hAnsi="Arial" w:cs="Arial"/>
          <w:b/>
          <w:sz w:val="24"/>
          <w:szCs w:val="24"/>
        </w:rPr>
      </w:pPr>
    </w:p>
    <w:p w:rsidR="00305263" w:rsidRPr="00C039C7" w:rsidRDefault="00305263" w:rsidP="005C094B">
      <w:pPr>
        <w:rPr>
          <w:rFonts w:ascii="Arial" w:hAnsi="Arial" w:cs="Arial"/>
          <w:b/>
          <w:sz w:val="24"/>
          <w:szCs w:val="24"/>
        </w:rPr>
      </w:pPr>
    </w:p>
    <w:p w:rsidR="00305263" w:rsidRPr="00C039C7" w:rsidRDefault="00305263" w:rsidP="005C094B">
      <w:pPr>
        <w:rPr>
          <w:rFonts w:ascii="Arial" w:hAnsi="Arial" w:cs="Arial"/>
          <w:b/>
          <w:sz w:val="24"/>
          <w:szCs w:val="24"/>
        </w:rPr>
      </w:pPr>
    </w:p>
    <w:p w:rsidR="002D3AD0" w:rsidRPr="00C039C7" w:rsidRDefault="002D3AD0" w:rsidP="005C094B">
      <w:pPr>
        <w:rPr>
          <w:rFonts w:ascii="Arial" w:hAnsi="Arial" w:cs="Arial"/>
          <w:b/>
          <w:sz w:val="24"/>
          <w:szCs w:val="24"/>
        </w:rPr>
      </w:pPr>
    </w:p>
    <w:p w:rsidR="00305263" w:rsidRPr="00C039C7" w:rsidRDefault="00305263" w:rsidP="005C094B">
      <w:pPr>
        <w:rPr>
          <w:rFonts w:ascii="Arial" w:hAnsi="Arial" w:cs="Arial"/>
          <w:b/>
          <w:sz w:val="24"/>
          <w:szCs w:val="24"/>
        </w:rPr>
      </w:pPr>
    </w:p>
    <w:p w:rsidR="005C094B" w:rsidRPr="00C039C7" w:rsidRDefault="005C094B" w:rsidP="005C094B">
      <w:pPr>
        <w:ind w:left="720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>СОДЕРЖАНИЕ УЧЕБНОЙ  ДИСЦИПЛИНЫ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C094B" w:rsidRPr="00C039C7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</w:tc>
      </w:tr>
      <w:tr w:rsidR="005C094B" w:rsidRPr="00C039C7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32726E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sz w:val="24"/>
                <w:szCs w:val="24"/>
              </w:rPr>
              <w:t>5</w:t>
            </w:r>
            <w:r w:rsidR="00C312EB" w:rsidRPr="00C039C7">
              <w:rPr>
                <w:rFonts w:ascii="Arial" w:hAnsi="Arial" w:cs="Arial"/>
                <w:iCs/>
                <w:sz w:val="24"/>
                <w:szCs w:val="24"/>
              </w:rPr>
              <w:t>0</w:t>
            </w:r>
          </w:p>
        </w:tc>
      </w:tr>
      <w:tr w:rsidR="005C094B" w:rsidRPr="00C039C7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32726E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sz w:val="24"/>
                <w:szCs w:val="24"/>
              </w:rPr>
              <w:t>5</w:t>
            </w:r>
            <w:r w:rsidR="00C312EB" w:rsidRPr="00C039C7">
              <w:rPr>
                <w:rFonts w:ascii="Arial" w:hAnsi="Arial" w:cs="Arial"/>
                <w:iCs/>
                <w:sz w:val="24"/>
                <w:szCs w:val="24"/>
              </w:rPr>
              <w:t>0</w:t>
            </w:r>
          </w:p>
        </w:tc>
      </w:tr>
      <w:tr w:rsidR="005C094B" w:rsidRPr="00C039C7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094B" w:rsidRPr="00C039C7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C094B" w:rsidRPr="00C039C7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 xml:space="preserve">     лабораторные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B5535E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sz w:val="24"/>
                <w:szCs w:val="24"/>
              </w:rPr>
              <w:t>0</w:t>
            </w:r>
          </w:p>
        </w:tc>
      </w:tr>
      <w:tr w:rsidR="005C094B" w:rsidRPr="00C039C7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 xml:space="preserve">     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32726E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sz w:val="24"/>
                <w:szCs w:val="24"/>
              </w:rPr>
              <w:t>46</w:t>
            </w:r>
          </w:p>
        </w:tc>
      </w:tr>
      <w:tr w:rsidR="005C094B" w:rsidRPr="00C039C7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 xml:space="preserve">     контрольные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5C094B" w:rsidRPr="00C039C7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B5535E" w:rsidRPr="00C039C7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32726E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sz w:val="24"/>
                <w:szCs w:val="24"/>
              </w:rPr>
              <w:t>4</w:t>
            </w:r>
          </w:p>
        </w:tc>
      </w:tr>
      <w:tr w:rsidR="005C094B" w:rsidRPr="00C039C7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039C7">
              <w:rPr>
                <w:rFonts w:ascii="Arial" w:hAnsi="Arial" w:cs="Arial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C312E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C039C7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5C094B" w:rsidRPr="00C039C7" w:rsidTr="005C094B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C039C7" w:rsidRDefault="00DE21C8" w:rsidP="00DE21C8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Итоговая аттестация проводится в фор</w:t>
            </w:r>
            <w:r w:rsidR="00C312EB" w:rsidRPr="00C039C7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ме дифференцированного зачета (4 </w:t>
            </w:r>
            <w:r w:rsidRPr="00C039C7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семестр)</w:t>
            </w:r>
          </w:p>
        </w:tc>
      </w:tr>
    </w:tbl>
    <w:p w:rsidR="005C094B" w:rsidRPr="00C039C7" w:rsidRDefault="005C094B" w:rsidP="005C094B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  <w:sectPr w:rsidR="005C094B" w:rsidRPr="00C039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039C7">
        <w:rPr>
          <w:rFonts w:ascii="Arial" w:hAnsi="Arial" w:cs="Arial"/>
          <w:sz w:val="24"/>
          <w:szCs w:val="24"/>
        </w:rPr>
        <w:br w:type="page"/>
      </w:r>
    </w:p>
    <w:p w:rsidR="00DE21C8" w:rsidRPr="00C039C7" w:rsidRDefault="00DE21C8" w:rsidP="00DE21C8">
      <w:pPr>
        <w:rPr>
          <w:rFonts w:ascii="Arial" w:eastAsia="Calibri" w:hAnsi="Arial" w:cs="Arial"/>
          <w:sz w:val="24"/>
          <w:szCs w:val="24"/>
        </w:rPr>
      </w:pPr>
    </w:p>
    <w:p w:rsidR="006B3A3F" w:rsidRPr="00C039C7" w:rsidRDefault="006B3A3F" w:rsidP="006B3A3F">
      <w:pPr>
        <w:rPr>
          <w:rFonts w:ascii="Arial" w:eastAsia="Calibri" w:hAnsi="Arial" w:cs="Arial"/>
          <w:b/>
          <w:i/>
          <w:sz w:val="24"/>
          <w:szCs w:val="24"/>
        </w:rPr>
      </w:pPr>
      <w:r w:rsidRPr="00C039C7">
        <w:rPr>
          <w:rFonts w:ascii="Arial" w:eastAsia="Calibri" w:hAnsi="Arial" w:cs="Arial"/>
          <w:b/>
          <w:sz w:val="24"/>
          <w:szCs w:val="24"/>
        </w:rPr>
        <w:t>Тематический план и содержание учебной дисциплины</w:t>
      </w:r>
      <w:r w:rsidRPr="00C039C7">
        <w:rPr>
          <w:rFonts w:ascii="Arial" w:eastAsia="Calibri" w:hAnsi="Arial" w:cs="Arial"/>
          <w:b/>
          <w:i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7636"/>
        <w:gridCol w:w="1154"/>
        <w:gridCol w:w="1126"/>
        <w:gridCol w:w="1914"/>
      </w:tblGrid>
      <w:tr w:rsidR="006B3A3F" w:rsidRPr="00C039C7" w:rsidTr="00A0149E">
        <w:tc>
          <w:tcPr>
            <w:tcW w:w="2956" w:type="dxa"/>
          </w:tcPr>
          <w:p w:rsidR="006B3A3F" w:rsidRPr="00C039C7" w:rsidRDefault="006B3A3F" w:rsidP="00A0149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36" w:type="dxa"/>
          </w:tcPr>
          <w:p w:rsidR="006B3A3F" w:rsidRPr="00C039C7" w:rsidRDefault="006B3A3F" w:rsidP="00A0149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039C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80" w:type="dxa"/>
            <w:gridSpan w:val="2"/>
          </w:tcPr>
          <w:p w:rsidR="006B3A3F" w:rsidRPr="00C039C7" w:rsidRDefault="006B3A3F" w:rsidP="00A0149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14" w:type="dxa"/>
          </w:tcPr>
          <w:p w:rsidR="006B3A3F" w:rsidRPr="00C039C7" w:rsidRDefault="006B3A3F" w:rsidP="00A0149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6B3A3F" w:rsidRPr="00C039C7" w:rsidTr="00A0149E">
        <w:tc>
          <w:tcPr>
            <w:tcW w:w="2956" w:type="dxa"/>
          </w:tcPr>
          <w:p w:rsidR="006B3A3F" w:rsidRPr="00C039C7" w:rsidRDefault="006B3A3F" w:rsidP="00A014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36" w:type="dxa"/>
          </w:tcPr>
          <w:p w:rsidR="006B3A3F" w:rsidRPr="00C039C7" w:rsidRDefault="006B3A3F" w:rsidP="00A014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80" w:type="dxa"/>
            <w:gridSpan w:val="2"/>
          </w:tcPr>
          <w:p w:rsidR="006B3A3F" w:rsidRPr="00C039C7" w:rsidRDefault="006B3A3F" w:rsidP="00A014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6B3A3F" w:rsidRPr="00C039C7" w:rsidRDefault="006B3A3F" w:rsidP="00A014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6B3A3F" w:rsidRPr="00C039C7" w:rsidTr="00A0149E">
        <w:tc>
          <w:tcPr>
            <w:tcW w:w="11746" w:type="dxa"/>
            <w:gridSpan w:val="3"/>
          </w:tcPr>
          <w:p w:rsidR="006B3A3F" w:rsidRPr="00C039C7" w:rsidRDefault="006B3A3F" w:rsidP="00A0149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1</w:t>
            </w:r>
            <w:r w:rsidR="00E12B9E" w:rsidRPr="00C039C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.</w:t>
            </w:r>
          </w:p>
          <w:p w:rsidR="006B3A3F" w:rsidRPr="00C039C7" w:rsidRDefault="006B3A3F" w:rsidP="00A0149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/>
                <w:sz w:val="24"/>
                <w:szCs w:val="24"/>
              </w:rPr>
              <w:t>Атлетическая гимнастика, работа на тренажерах.</w:t>
            </w:r>
            <w:r w:rsidRPr="00C039C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</w:tcPr>
          <w:p w:rsidR="006B3A3F" w:rsidRPr="00C039C7" w:rsidRDefault="006B3A3F" w:rsidP="00A0149E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  <w:r w:rsidR="00840D06" w:rsidRPr="00C039C7">
              <w:rPr>
                <w:rFonts w:ascii="Arial" w:eastAsia="Calibri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6B3A3F" w:rsidRPr="00C039C7" w:rsidRDefault="006B3A3F" w:rsidP="00A0149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3B5E4E" w:rsidRPr="00C039C7" w:rsidTr="003B5E4E">
        <w:trPr>
          <w:trHeight w:val="769"/>
        </w:trPr>
        <w:tc>
          <w:tcPr>
            <w:tcW w:w="2956" w:type="dxa"/>
          </w:tcPr>
          <w:p w:rsidR="003B5E4E" w:rsidRPr="00C039C7" w:rsidRDefault="003B5E4E" w:rsidP="003B5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Тема 1.1.</w:t>
            </w:r>
          </w:p>
          <w:p w:rsidR="003B5E4E" w:rsidRPr="00C039C7" w:rsidRDefault="003B5E4E" w:rsidP="00A01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3B5E4E" w:rsidRPr="00C039C7" w:rsidRDefault="003B5E4E" w:rsidP="003B5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Профессионально прикладная физическая подготовка</w:t>
            </w:r>
            <w:r w:rsidR="00003AEC" w:rsidRPr="00C039C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="00003AEC" w:rsidRPr="00C039C7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(</w:t>
            </w:r>
            <w:proofErr w:type="spellStart"/>
            <w:r w:rsidR="00003AEC" w:rsidRPr="00C039C7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Профилизация</w:t>
            </w:r>
            <w:proofErr w:type="spellEnd"/>
            <w:r w:rsidR="00003AEC" w:rsidRPr="00C039C7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) № 1</w:t>
            </w:r>
          </w:p>
          <w:p w:rsidR="003B5E4E" w:rsidRPr="00C039C7" w:rsidRDefault="003B5E4E" w:rsidP="00A0149E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</w:tcPr>
          <w:p w:rsidR="003B5E4E" w:rsidRPr="00C039C7" w:rsidRDefault="004F012F" w:rsidP="00A0149E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B5E4E" w:rsidRPr="00C039C7" w:rsidRDefault="003B5E4E" w:rsidP="00A0149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40D06" w:rsidRPr="00C039C7" w:rsidTr="00003AEC">
        <w:trPr>
          <w:trHeight w:val="702"/>
        </w:trPr>
        <w:tc>
          <w:tcPr>
            <w:tcW w:w="2956" w:type="dxa"/>
          </w:tcPr>
          <w:p w:rsidR="00840D06" w:rsidRPr="00C039C7" w:rsidRDefault="00840D06" w:rsidP="00A01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Тема 1.2.</w:t>
            </w:r>
          </w:p>
          <w:p w:rsidR="00840D06" w:rsidRPr="00C039C7" w:rsidRDefault="00840D06" w:rsidP="00A01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Упражнения  на тренажерах</w:t>
            </w:r>
          </w:p>
          <w:p w:rsidR="00840D06" w:rsidRPr="00C039C7" w:rsidRDefault="00840D06" w:rsidP="00A01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840D06" w:rsidRPr="00C039C7" w:rsidRDefault="00840D06" w:rsidP="00A0149E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C039C7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Практическое  занятие</w:t>
            </w:r>
            <w:r w:rsidR="00003AEC" w:rsidRPr="00C039C7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(</w:t>
            </w:r>
            <w:proofErr w:type="spellStart"/>
            <w:r w:rsidR="00003AEC" w:rsidRPr="00C039C7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Профилизация</w:t>
            </w:r>
            <w:proofErr w:type="spellEnd"/>
            <w:r w:rsidR="00003AEC" w:rsidRPr="00C039C7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) № </w:t>
            </w:r>
            <w:r w:rsidRPr="00C039C7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2,3,4,5,6,7,8,9,10</w:t>
            </w:r>
          </w:p>
          <w:p w:rsidR="00840D06" w:rsidRPr="00C039C7" w:rsidRDefault="00840D06" w:rsidP="00A0149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</w:rPr>
              <w:t>Тема: Комплекс упражнений на тренажерах</w:t>
            </w:r>
          </w:p>
          <w:p w:rsidR="00840D06" w:rsidRPr="00C039C7" w:rsidRDefault="00840D06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Комплексы упражнений на тренажерах</w:t>
            </w:r>
            <w:r w:rsidRPr="00C039C7">
              <w:rPr>
                <w:rFonts w:ascii="Arial" w:eastAsia="Calibri" w:hAnsi="Arial" w:cs="Arial"/>
                <w:sz w:val="24"/>
                <w:szCs w:val="24"/>
              </w:rPr>
              <w:t xml:space="preserve"> на развитие профессионально важных физических качеств</w:t>
            </w:r>
          </w:p>
          <w:p w:rsidR="00C52F7F" w:rsidRPr="00C039C7" w:rsidRDefault="00C52F7F" w:rsidP="00A0149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</w:t>
            </w:r>
          </w:p>
          <w:p w:rsidR="00C52F7F" w:rsidRPr="00C039C7" w:rsidRDefault="00C52F7F" w:rsidP="00A0149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упражнений и комплексов упражнений с использованием новых видов фитнесс оборудования.</w:t>
            </w:r>
          </w:p>
          <w:p w:rsidR="00BA63F6" w:rsidRPr="00C039C7" w:rsidRDefault="00BA63F6" w:rsidP="00A0149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Выполнение упражнений и комплексов упражнений на силовых тренажерах </w:t>
            </w: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 </w:t>
            </w:r>
            <w:proofErr w:type="spellStart"/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кардиотренажерах</w:t>
            </w:r>
            <w:proofErr w:type="spellEnd"/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6" w:type="dxa"/>
          </w:tcPr>
          <w:p w:rsidR="00840D06" w:rsidRPr="00C039C7" w:rsidRDefault="004F012F" w:rsidP="00A0149E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24</w:t>
            </w:r>
          </w:p>
          <w:p w:rsidR="00840D06" w:rsidRPr="00C039C7" w:rsidRDefault="00840D06" w:rsidP="00A0149E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840D06" w:rsidRPr="00C039C7" w:rsidRDefault="00840D06" w:rsidP="00A014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ОК01;</w:t>
            </w:r>
          </w:p>
          <w:p w:rsidR="00840D06" w:rsidRPr="00C039C7" w:rsidRDefault="00840D06" w:rsidP="00A014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ОК04;ОК-08</w:t>
            </w:r>
          </w:p>
        </w:tc>
      </w:tr>
      <w:tr w:rsidR="007F3254" w:rsidRPr="00C039C7" w:rsidTr="003C6A98">
        <w:tc>
          <w:tcPr>
            <w:tcW w:w="14786" w:type="dxa"/>
            <w:gridSpan w:val="5"/>
          </w:tcPr>
          <w:p w:rsidR="007F3254" w:rsidRPr="00C039C7" w:rsidRDefault="00840D06" w:rsidP="00A014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lastRenderedPageBreak/>
              <w:t>Итого по 3</w:t>
            </w:r>
            <w:r w:rsidR="007F3254" w:rsidRPr="00C039C7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 xml:space="preserve"> семестру</w:t>
            </w:r>
            <w:r w:rsidR="00486022" w:rsidRPr="00C039C7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26</w:t>
            </w:r>
          </w:p>
        </w:tc>
      </w:tr>
      <w:tr w:rsidR="006B3A3F" w:rsidRPr="00C039C7" w:rsidTr="00A0149E">
        <w:tc>
          <w:tcPr>
            <w:tcW w:w="2956" w:type="dxa"/>
          </w:tcPr>
          <w:p w:rsidR="006B3A3F" w:rsidRPr="00C039C7" w:rsidRDefault="006B3A3F" w:rsidP="00A01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2. ППФП</w:t>
            </w:r>
          </w:p>
        </w:tc>
        <w:tc>
          <w:tcPr>
            <w:tcW w:w="8790" w:type="dxa"/>
            <w:gridSpan w:val="2"/>
          </w:tcPr>
          <w:p w:rsidR="006B3A3F" w:rsidRPr="00C039C7" w:rsidRDefault="006B3A3F" w:rsidP="00A0149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6B3A3F" w:rsidRPr="00C039C7" w:rsidRDefault="006B3A3F" w:rsidP="00A0149E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  <w:r w:rsidR="00840D06" w:rsidRPr="00C039C7">
              <w:rPr>
                <w:rFonts w:ascii="Arial" w:eastAsia="Calibri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6B3A3F" w:rsidRPr="00C039C7" w:rsidRDefault="006B3A3F" w:rsidP="00A0149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F6669" w:rsidRPr="00C039C7" w:rsidTr="00A0149E">
        <w:tc>
          <w:tcPr>
            <w:tcW w:w="2956" w:type="dxa"/>
          </w:tcPr>
          <w:p w:rsidR="003F6669" w:rsidRPr="00C039C7" w:rsidRDefault="003F6669" w:rsidP="003F6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Тема 2.1.</w:t>
            </w:r>
          </w:p>
          <w:p w:rsidR="003F6669" w:rsidRPr="00C039C7" w:rsidRDefault="003F6669" w:rsidP="003F6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Профессионально прикладная физическая подготовка</w:t>
            </w:r>
          </w:p>
          <w:p w:rsidR="003F6669" w:rsidRPr="00C039C7" w:rsidRDefault="003F6669" w:rsidP="00A01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32726E" w:rsidRPr="00C039C7" w:rsidRDefault="0032726E" w:rsidP="00327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Теоретическое занятие</w:t>
            </w:r>
          </w:p>
          <w:p w:rsidR="0032726E" w:rsidRPr="00C039C7" w:rsidRDefault="0032726E" w:rsidP="00327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Профессионально прикладная физическая подготовка.</w:t>
            </w:r>
          </w:p>
          <w:p w:rsidR="003F6669" w:rsidRPr="00C039C7" w:rsidRDefault="003F6669" w:rsidP="00A0149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3F6669" w:rsidRPr="00C039C7" w:rsidRDefault="003F6669" w:rsidP="00A0149E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F6669" w:rsidRPr="00C039C7" w:rsidRDefault="003F6669" w:rsidP="00A0149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40D06" w:rsidRPr="00C039C7" w:rsidTr="00A0149E">
        <w:tc>
          <w:tcPr>
            <w:tcW w:w="2956" w:type="dxa"/>
            <w:vMerge w:val="restart"/>
          </w:tcPr>
          <w:p w:rsidR="00840D06" w:rsidRPr="00C039C7" w:rsidRDefault="00840D06" w:rsidP="00A01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Тема 2</w:t>
            </w:r>
            <w:r w:rsidR="0032726E" w:rsidRPr="00C039C7">
              <w:rPr>
                <w:rFonts w:ascii="Arial" w:eastAsia="Calibri" w:hAnsi="Arial" w:cs="Arial"/>
                <w:bCs/>
                <w:sz w:val="24"/>
                <w:szCs w:val="24"/>
              </w:rPr>
              <w:t>.2</w:t>
            </w: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.</w:t>
            </w:r>
          </w:p>
          <w:p w:rsidR="00840D06" w:rsidRPr="00C039C7" w:rsidRDefault="00840D06" w:rsidP="00A01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Профессионально прикладная физическая подготовка</w:t>
            </w:r>
          </w:p>
          <w:p w:rsidR="00840D06" w:rsidRPr="00C039C7" w:rsidRDefault="00840D06" w:rsidP="00A01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840D06" w:rsidRPr="00C039C7" w:rsidRDefault="00840D06" w:rsidP="00A0149E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C039C7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Практическое  занятие (</w:t>
            </w:r>
            <w:proofErr w:type="spellStart"/>
            <w:r w:rsidRPr="00C039C7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C039C7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) №</w:t>
            </w:r>
            <w:r w:rsidR="00BB0D95" w:rsidRPr="00C039C7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11,12,13,</w:t>
            </w:r>
            <w:r w:rsidRPr="00C039C7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14,15,16,</w:t>
            </w:r>
            <w:r w:rsidR="00BB0D95" w:rsidRPr="00C039C7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17,18,19,20</w:t>
            </w:r>
          </w:p>
          <w:p w:rsidR="00840D06" w:rsidRPr="00C039C7" w:rsidRDefault="00840D06" w:rsidP="00A0149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</w:rPr>
              <w:t>Тема: ППФП</w:t>
            </w:r>
          </w:p>
          <w:p w:rsidR="00840D06" w:rsidRPr="00C039C7" w:rsidRDefault="00840D06" w:rsidP="00A0149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Комплексы производственной гимнастики</w:t>
            </w:r>
          </w:p>
          <w:p w:rsidR="00840D06" w:rsidRPr="00C039C7" w:rsidRDefault="00840D06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>физические упражнения на развитие профессионально важных качеств</w:t>
            </w:r>
          </w:p>
          <w:p w:rsidR="00840D06" w:rsidRPr="00C039C7" w:rsidRDefault="00840D06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>физические упражнения профессиональной направленности</w:t>
            </w:r>
          </w:p>
          <w:p w:rsidR="00840D06" w:rsidRPr="00C039C7" w:rsidRDefault="00840D06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>Полоса препятствий</w:t>
            </w:r>
          </w:p>
          <w:p w:rsidR="00840D06" w:rsidRPr="00C039C7" w:rsidRDefault="00840D06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>Пальчиковая гимнастика</w:t>
            </w:r>
          </w:p>
          <w:p w:rsidR="00840D06" w:rsidRPr="00C039C7" w:rsidRDefault="00840D06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>Комплексы упражнений для мышц спины</w:t>
            </w:r>
          </w:p>
          <w:p w:rsidR="00840D06" w:rsidRPr="00C039C7" w:rsidRDefault="00840D06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 xml:space="preserve">Приемы самомассажа, Релаксация </w:t>
            </w:r>
          </w:p>
          <w:p w:rsidR="00840D06" w:rsidRPr="00C039C7" w:rsidRDefault="00840D06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 xml:space="preserve">Комплексы оздоровительной физической культуры </w:t>
            </w:r>
          </w:p>
          <w:p w:rsidR="00840D06" w:rsidRPr="00C039C7" w:rsidRDefault="00840D06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Страховка и </w:t>
            </w:r>
            <w:proofErr w:type="spellStart"/>
            <w:r w:rsidRPr="00C039C7">
              <w:rPr>
                <w:rFonts w:ascii="Arial" w:eastAsia="Calibri" w:hAnsi="Arial" w:cs="Arial"/>
                <w:sz w:val="24"/>
                <w:szCs w:val="24"/>
              </w:rPr>
              <w:t>самостраховка</w:t>
            </w:r>
            <w:proofErr w:type="spellEnd"/>
          </w:p>
          <w:p w:rsidR="00840D06" w:rsidRPr="00C039C7" w:rsidRDefault="00840D06" w:rsidP="00A0149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sz w:val="24"/>
                <w:szCs w:val="24"/>
              </w:rPr>
              <w:t>Проведение индивидуального, семейного отдыха</w:t>
            </w:r>
          </w:p>
          <w:p w:rsidR="00840D06" w:rsidRPr="00C039C7" w:rsidRDefault="00840D06" w:rsidP="00A0149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Профилактика </w:t>
            </w:r>
            <w:proofErr w:type="gramStart"/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>профессиональных</w:t>
            </w:r>
            <w:proofErr w:type="gramEnd"/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заболевания</w:t>
            </w:r>
          </w:p>
        </w:tc>
        <w:tc>
          <w:tcPr>
            <w:tcW w:w="1126" w:type="dxa"/>
            <w:vMerge w:val="restart"/>
          </w:tcPr>
          <w:p w:rsidR="00840D06" w:rsidRPr="00C039C7" w:rsidRDefault="003F6669" w:rsidP="00A0149E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22</w:t>
            </w:r>
          </w:p>
          <w:p w:rsidR="00840D06" w:rsidRPr="00C039C7" w:rsidRDefault="00840D06" w:rsidP="00A0149E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840D06" w:rsidRPr="00C039C7" w:rsidRDefault="00840D06" w:rsidP="00840D0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ОК01;</w:t>
            </w:r>
          </w:p>
          <w:p w:rsidR="00840D06" w:rsidRPr="00C039C7" w:rsidRDefault="00840D06" w:rsidP="00840D0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ОК04;ОК-08</w:t>
            </w:r>
          </w:p>
        </w:tc>
      </w:tr>
      <w:tr w:rsidR="00840D06" w:rsidRPr="00C039C7" w:rsidTr="00A0149E">
        <w:tc>
          <w:tcPr>
            <w:tcW w:w="2956" w:type="dxa"/>
            <w:vMerge/>
          </w:tcPr>
          <w:p w:rsidR="00840D06" w:rsidRPr="00C039C7" w:rsidRDefault="00840D06" w:rsidP="00A01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840D06" w:rsidRPr="00C039C7" w:rsidRDefault="00840D06" w:rsidP="00A0149E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840D06" w:rsidRPr="00C039C7" w:rsidRDefault="00840D06" w:rsidP="00A0149E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840D06" w:rsidRPr="00C039C7" w:rsidRDefault="00840D06" w:rsidP="00A0149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B3A3F" w:rsidRPr="00C039C7" w:rsidTr="00A0149E">
        <w:tc>
          <w:tcPr>
            <w:tcW w:w="11746" w:type="dxa"/>
            <w:gridSpan w:val="3"/>
          </w:tcPr>
          <w:p w:rsidR="006B3A3F" w:rsidRPr="00C039C7" w:rsidRDefault="00840D06" w:rsidP="00A0149E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lastRenderedPageBreak/>
              <w:t>Итого по 4</w:t>
            </w:r>
            <w:r w:rsidR="007F3254" w:rsidRPr="00C039C7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 xml:space="preserve"> </w:t>
            </w:r>
            <w:r w:rsidR="006B3A3F" w:rsidRPr="00C039C7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семестру</w:t>
            </w:r>
          </w:p>
        </w:tc>
        <w:tc>
          <w:tcPr>
            <w:tcW w:w="1126" w:type="dxa"/>
          </w:tcPr>
          <w:p w:rsidR="006B3A3F" w:rsidRPr="00C039C7" w:rsidRDefault="003F6669" w:rsidP="00A0149E">
            <w:pPr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24</w:t>
            </w:r>
          </w:p>
        </w:tc>
        <w:tc>
          <w:tcPr>
            <w:tcW w:w="1914" w:type="dxa"/>
          </w:tcPr>
          <w:p w:rsidR="006B3A3F" w:rsidRPr="00C039C7" w:rsidRDefault="006B3A3F" w:rsidP="00A0149E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6B3A3F" w:rsidRPr="00C039C7" w:rsidTr="00A0149E">
        <w:tc>
          <w:tcPr>
            <w:tcW w:w="11746" w:type="dxa"/>
            <w:gridSpan w:val="3"/>
          </w:tcPr>
          <w:p w:rsidR="006B3A3F" w:rsidRPr="00C039C7" w:rsidRDefault="006B3A3F" w:rsidP="00A0149E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  <w:tc>
          <w:tcPr>
            <w:tcW w:w="1126" w:type="dxa"/>
          </w:tcPr>
          <w:p w:rsidR="006B3A3F" w:rsidRPr="00C039C7" w:rsidRDefault="006B3A3F" w:rsidP="00A0149E">
            <w:pPr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6B3A3F" w:rsidRPr="00C039C7" w:rsidRDefault="006B3A3F" w:rsidP="00A0149E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6B3A3F" w:rsidRPr="00C039C7" w:rsidTr="00A0149E">
        <w:tc>
          <w:tcPr>
            <w:tcW w:w="11746" w:type="dxa"/>
            <w:gridSpan w:val="3"/>
          </w:tcPr>
          <w:p w:rsidR="006B3A3F" w:rsidRPr="00C039C7" w:rsidRDefault="006B3A3F" w:rsidP="00A0149E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1126" w:type="dxa"/>
          </w:tcPr>
          <w:p w:rsidR="006B3A3F" w:rsidRPr="00C039C7" w:rsidRDefault="003F6669" w:rsidP="00A0149E">
            <w:pPr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C039C7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5</w:t>
            </w:r>
            <w:r w:rsidR="00840D06" w:rsidRPr="00C039C7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6B3A3F" w:rsidRPr="00C039C7" w:rsidRDefault="006B3A3F" w:rsidP="00A0149E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</w:tbl>
    <w:p w:rsidR="006B3A3F" w:rsidRPr="00C039C7" w:rsidRDefault="006B3A3F" w:rsidP="006B3A3F">
      <w:pPr>
        <w:rPr>
          <w:rFonts w:ascii="Arial" w:eastAsia="Calibri" w:hAnsi="Arial" w:cs="Arial"/>
          <w:b/>
          <w:bCs/>
          <w:i/>
          <w:sz w:val="24"/>
          <w:szCs w:val="24"/>
        </w:rPr>
      </w:pPr>
    </w:p>
    <w:p w:rsidR="00DE21C8" w:rsidRPr="00C039C7" w:rsidRDefault="00DE21C8" w:rsidP="00DE21C8">
      <w:pPr>
        <w:rPr>
          <w:rFonts w:ascii="Arial" w:eastAsia="Calibri" w:hAnsi="Arial" w:cs="Arial"/>
          <w:b/>
          <w:bCs/>
          <w:i/>
          <w:sz w:val="24"/>
          <w:szCs w:val="24"/>
        </w:rPr>
      </w:pPr>
    </w:p>
    <w:p w:rsidR="00B76259" w:rsidRPr="00C039C7" w:rsidRDefault="005C094B" w:rsidP="00945CFD">
      <w:pPr>
        <w:rPr>
          <w:rFonts w:ascii="Arial" w:hAnsi="Arial" w:cs="Arial"/>
          <w:sz w:val="24"/>
          <w:szCs w:val="24"/>
        </w:rPr>
        <w:sectPr w:rsidR="00B76259" w:rsidRPr="00C039C7" w:rsidSect="005C094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C039C7">
        <w:rPr>
          <w:rFonts w:ascii="Arial" w:hAnsi="Arial" w:cs="Arial"/>
          <w:sz w:val="24"/>
          <w:szCs w:val="24"/>
        </w:rPr>
        <w:br w:type="page"/>
      </w:r>
    </w:p>
    <w:p w:rsidR="00B76259" w:rsidRPr="00C039C7" w:rsidRDefault="00B76259" w:rsidP="00B7625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039C7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ХАРАКТЕРИСТИКА ОСНОВНЫХ ВИДОВ УЧЕБНОЙ ДЕЯТЕЛЬНОСТИ СТУДЕНТОВ</w:t>
      </w:r>
    </w:p>
    <w:p w:rsidR="00945CFD" w:rsidRPr="00C039C7" w:rsidRDefault="00945CFD" w:rsidP="00B7625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B76259" w:rsidRPr="00C039C7" w:rsidTr="008E144A">
        <w:tc>
          <w:tcPr>
            <w:tcW w:w="2943" w:type="dxa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Содержание обучения</w:t>
            </w:r>
          </w:p>
        </w:tc>
        <w:tc>
          <w:tcPr>
            <w:tcW w:w="6628" w:type="dxa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B76259" w:rsidRPr="00C039C7" w:rsidTr="008E144A">
        <w:tc>
          <w:tcPr>
            <w:tcW w:w="9571" w:type="dxa"/>
            <w:gridSpan w:val="2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Теоретическая часть</w:t>
            </w:r>
          </w:p>
        </w:tc>
      </w:tr>
      <w:tr w:rsidR="00B76259" w:rsidRPr="00C039C7" w:rsidTr="008E144A">
        <w:tc>
          <w:tcPr>
            <w:tcW w:w="2943" w:type="dxa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Ведение. Физическая культура в общекультурной и профессиональной подготовке студентов СПО</w:t>
            </w:r>
          </w:p>
        </w:tc>
        <w:tc>
          <w:tcPr>
            <w:tcW w:w="6628" w:type="dxa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Знание современного состояния физической культуры и спорта. Умение обосновывать значение физической культуры для формирования личности профессионала, профилактики профзаболеваний. Знание оздоровительных систем физического воспитания. Владение информацией о Всероссийском </w:t>
            </w:r>
            <w:proofErr w:type="spellStart"/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физкультурноспортивном</w:t>
            </w:r>
            <w:proofErr w:type="spellEnd"/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комплексе «Готов к труду и обороне» (ГТО)</w:t>
            </w:r>
          </w:p>
        </w:tc>
      </w:tr>
      <w:tr w:rsidR="00B76259" w:rsidRPr="00C039C7" w:rsidTr="008E144A">
        <w:tc>
          <w:tcPr>
            <w:tcW w:w="2943" w:type="dxa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Основы методики самостоятельных занятий физическими упражнениями</w:t>
            </w:r>
          </w:p>
        </w:tc>
        <w:tc>
          <w:tcPr>
            <w:tcW w:w="6628" w:type="dxa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Демонстрация мотивации и стремления к самостоятельным занятиям. Знание форм и содержания физических упражнений. 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и девушек. Знание основных принципов построения самостоятельных занятий и их гигиены</w:t>
            </w:r>
          </w:p>
        </w:tc>
      </w:tr>
      <w:tr w:rsidR="00B76259" w:rsidRPr="00C039C7" w:rsidTr="008E144A">
        <w:tc>
          <w:tcPr>
            <w:tcW w:w="2943" w:type="dxa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Самоконтроль, его основные методы, показатели и критерии оценки</w:t>
            </w:r>
          </w:p>
        </w:tc>
        <w:tc>
          <w:tcPr>
            <w:tcW w:w="6628" w:type="dxa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Самостоятельное использование и оценка показателей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Внесение коррекций в содержание занятий физическими упражнениями и спортом по результатам показателей контроля</w:t>
            </w:r>
          </w:p>
        </w:tc>
      </w:tr>
      <w:tr w:rsidR="00B76259" w:rsidRPr="00C039C7" w:rsidTr="008E144A">
        <w:tc>
          <w:tcPr>
            <w:tcW w:w="2943" w:type="dxa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</w:tc>
        <w:tc>
          <w:tcPr>
            <w:tcW w:w="6628" w:type="dxa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Знание требований, которые предъявляет профессиональная деятельность к личности, ее психофизиологическим возможностям, здоровью и физической подготовленности. Использование знаний динамики работоспособности в учебном году и в период экзаменационной сессии. Умение определять основные критерии нервно-эмоционального, психического и психофизического утомления. Овладение методами повышения эффективности производственного и учебного труда; освоение применения аутотренинга для повышения работоспособности</w:t>
            </w:r>
          </w:p>
        </w:tc>
      </w:tr>
      <w:tr w:rsidR="00B76259" w:rsidRPr="00C039C7" w:rsidTr="008E144A">
        <w:tc>
          <w:tcPr>
            <w:tcW w:w="9571" w:type="dxa"/>
            <w:gridSpan w:val="2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Практическая часть</w:t>
            </w:r>
          </w:p>
        </w:tc>
      </w:tr>
      <w:tr w:rsidR="00B76259" w:rsidRPr="00C039C7" w:rsidTr="008E144A">
        <w:tc>
          <w:tcPr>
            <w:tcW w:w="2943" w:type="dxa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Учебно-методические занятия</w:t>
            </w:r>
          </w:p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28" w:type="dxa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Демонстрация установки на психическое и физическое здоровье. Освоение методов профилактики профессиональных заболеваний. Овладение приемами массажа и самомассажа, психорегулирующими упражнениями. Использование тестов, позволяющих самостоятельно определять и анализировать состояние здоровья; овладение основными приемами неотложной доврачебной помощи. Знание и применение методики активного отдыха, массажа и самомассажа при физическом и умственном утомлении. Освоение </w:t>
            </w: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методики занятий физическими упражнениями для профилактики и коррекции нарушения опорно-двигательного аппарата, зрения и основных функциональных систем. Знание методов </w:t>
            </w:r>
            <w:proofErr w:type="spellStart"/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технологий при работе за компьютером. Умение составлять и проводить комплексы утренней, вводной и производственной гимнастики с учетом направления будущей профессиональной деятельности</w:t>
            </w:r>
          </w:p>
        </w:tc>
      </w:tr>
      <w:tr w:rsidR="00B76259" w:rsidRPr="00C039C7" w:rsidTr="008E144A">
        <w:tc>
          <w:tcPr>
            <w:tcW w:w="9571" w:type="dxa"/>
            <w:gridSpan w:val="2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Учебно-тренировочные занятия</w:t>
            </w:r>
          </w:p>
        </w:tc>
      </w:tr>
      <w:tr w:rsidR="00B76259" w:rsidRPr="00C039C7" w:rsidTr="008E144A">
        <w:tc>
          <w:tcPr>
            <w:tcW w:w="2943" w:type="dxa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Атлетическая гимнастика, работа на тренажерах</w:t>
            </w:r>
          </w:p>
        </w:tc>
        <w:tc>
          <w:tcPr>
            <w:tcW w:w="6628" w:type="dxa"/>
            <w:shd w:val="clear" w:color="auto" w:fill="auto"/>
          </w:tcPr>
          <w:p w:rsidR="00B76259" w:rsidRPr="00C039C7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Знание и умение грамотно использовать современные методики дыхательной гимнастики. Осуществление контроля и самоконтроля за состоянием здоровья. Знание средств и методов при занятиях дыхательной гимнастикой. Заполнение дневника самоконтроля</w:t>
            </w:r>
          </w:p>
        </w:tc>
      </w:tr>
      <w:tr w:rsidR="00C23D14" w:rsidRPr="00C039C7" w:rsidTr="008E144A">
        <w:tc>
          <w:tcPr>
            <w:tcW w:w="2943" w:type="dxa"/>
            <w:shd w:val="clear" w:color="auto" w:fill="auto"/>
          </w:tcPr>
          <w:p w:rsidR="00C23D14" w:rsidRPr="00C039C7" w:rsidRDefault="00C23D14" w:rsidP="003C6A98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Физическая культура в профессиональной деятельности специалиста</w:t>
            </w:r>
          </w:p>
        </w:tc>
        <w:tc>
          <w:tcPr>
            <w:tcW w:w="6628" w:type="dxa"/>
            <w:shd w:val="clear" w:color="auto" w:fill="auto"/>
          </w:tcPr>
          <w:p w:rsidR="00C23D14" w:rsidRPr="00C039C7" w:rsidRDefault="00C23D14" w:rsidP="003C6A98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Обоснование социально-экономической необходимости специальной адаптивной и психофизической подготовки к труду. Умение использовать оздоровительные и профилированные методы физического воспитания при занятиях различными видами двигательной активности. Применение средств и методов физического воспитания для профилактики профессиональных заболеваний. Умение использовать на практике результаты компьютерного 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</w:t>
            </w:r>
          </w:p>
        </w:tc>
      </w:tr>
      <w:tr w:rsidR="00C23D14" w:rsidRPr="00C039C7" w:rsidTr="008E144A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:rsidR="00C23D14" w:rsidRPr="00C039C7" w:rsidRDefault="00C23D14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</w:tc>
        <w:tc>
          <w:tcPr>
            <w:tcW w:w="6628" w:type="dxa"/>
            <w:tcBorders>
              <w:bottom w:val="single" w:sz="4" w:space="0" w:color="auto"/>
            </w:tcBorders>
            <w:shd w:val="clear" w:color="auto" w:fill="auto"/>
          </w:tcPr>
          <w:p w:rsidR="00C23D14" w:rsidRPr="00C039C7" w:rsidRDefault="00C23D14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Овладение спортивным мастерством в избранном виде спорта. Участие в соревнованиях. Умение осуществлять </w:t>
            </w:r>
            <w:proofErr w:type="gramStart"/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C039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состоянием здоровья (в динамике); умение оказывать первую медицинскую помощь при травмах. Соблюдение техники безопасности</w:t>
            </w:r>
          </w:p>
        </w:tc>
      </w:tr>
    </w:tbl>
    <w:p w:rsidR="005C094B" w:rsidRPr="00C039C7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76259" w:rsidRPr="00C039C7" w:rsidRDefault="00B76259" w:rsidP="00B762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>УСЛОВИЯ РЕАЛИЗАЦИИ ПРОГРАММЫ УЧЕБНОЙ ДИСЦИПЛИНЫ</w:t>
      </w:r>
    </w:p>
    <w:p w:rsidR="00945CFD" w:rsidRPr="00C039C7" w:rsidRDefault="00945CFD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</w:p>
    <w:p w:rsidR="00B76259" w:rsidRPr="00C039C7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>Реализация программы предполагает</w:t>
      </w:r>
      <w:r w:rsidR="002B16F4" w:rsidRPr="00C039C7">
        <w:rPr>
          <w:rFonts w:ascii="Arial" w:hAnsi="Arial" w:cs="Arial"/>
          <w:bCs/>
          <w:sz w:val="24"/>
          <w:szCs w:val="24"/>
        </w:rPr>
        <w:t xml:space="preserve"> наличие спортивного зала, тренажерного зала</w:t>
      </w:r>
      <w:r w:rsidRPr="00C039C7">
        <w:rPr>
          <w:rFonts w:ascii="Arial" w:hAnsi="Arial" w:cs="Arial"/>
          <w:bCs/>
          <w:sz w:val="24"/>
          <w:szCs w:val="24"/>
        </w:rPr>
        <w:t xml:space="preserve">, открытый стадион широкого профиля с элементами полосы препятствий. </w:t>
      </w:r>
    </w:p>
    <w:p w:rsidR="00B76259" w:rsidRPr="00C039C7" w:rsidRDefault="002B16F4" w:rsidP="00B76259">
      <w:pPr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ab/>
      </w:r>
      <w:proofErr w:type="gramStart"/>
      <w:r w:rsidRPr="00C039C7">
        <w:rPr>
          <w:rFonts w:ascii="Arial" w:hAnsi="Arial" w:cs="Arial"/>
          <w:sz w:val="24"/>
          <w:szCs w:val="24"/>
        </w:rPr>
        <w:t>Помещение Спортивного зала</w:t>
      </w:r>
      <w:r w:rsidR="00B76259" w:rsidRPr="00C039C7">
        <w:rPr>
          <w:rFonts w:ascii="Arial" w:hAnsi="Arial" w:cs="Arial"/>
          <w:sz w:val="24"/>
          <w:szCs w:val="24"/>
        </w:rPr>
        <w:t xml:space="preserve"> удовлетворяет требованиям Санитарно-эпидемиологических правил и нормативов (СанПиН 2.4.2 №178-02) и оснащено типовым оборудованием, указанных в настоящих требованиях, в том числе специализированной учебным оборудованием и средствами обучения, достаточными для выполнения требований к уровню подготовки обучающихся (письмо Министерства образования и науки РФ от 24 ноября 2011 года№ МД-1552/03 «Об оснащении общеобразовательных учреждении учебным и учебно-лабораторным оборудованием»).</w:t>
      </w:r>
      <w:proofErr w:type="gramEnd"/>
    </w:p>
    <w:p w:rsidR="00B76259" w:rsidRPr="00C039C7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ab/>
        <w:t xml:space="preserve">В состав учебно-методического и материально-технического обеспечения программы учебной дисциплины «Физическая культура » входит: </w:t>
      </w:r>
    </w:p>
    <w:p w:rsidR="00B76259" w:rsidRPr="00C039C7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lastRenderedPageBreak/>
        <w:t xml:space="preserve">- посадочные места по количеству </w:t>
      </w:r>
      <w:proofErr w:type="gramStart"/>
      <w:r w:rsidRPr="00C039C7">
        <w:rPr>
          <w:rFonts w:ascii="Arial" w:hAnsi="Arial" w:cs="Arial"/>
          <w:bCs/>
          <w:sz w:val="24"/>
          <w:szCs w:val="24"/>
        </w:rPr>
        <w:t>обучающихся</w:t>
      </w:r>
      <w:proofErr w:type="gramEnd"/>
      <w:r w:rsidRPr="00C039C7">
        <w:rPr>
          <w:rFonts w:ascii="Arial" w:hAnsi="Arial" w:cs="Arial"/>
          <w:bCs/>
          <w:sz w:val="24"/>
          <w:szCs w:val="24"/>
        </w:rPr>
        <w:t>;</w:t>
      </w:r>
    </w:p>
    <w:p w:rsidR="00B76259" w:rsidRPr="00C039C7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>- рабочее место преподавателя;</w:t>
      </w:r>
    </w:p>
    <w:p w:rsidR="00B76259" w:rsidRPr="00C039C7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>- учебно-методический комплект по дисциплине;</w:t>
      </w:r>
    </w:p>
    <w:p w:rsidR="00B76259" w:rsidRPr="00C039C7" w:rsidRDefault="002B16F4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>- беговая дорожка Т-307- 1</w:t>
      </w:r>
      <w:r w:rsidR="00B76259" w:rsidRPr="00C039C7">
        <w:rPr>
          <w:rFonts w:ascii="Arial" w:hAnsi="Arial" w:cs="Arial"/>
          <w:bCs/>
          <w:sz w:val="24"/>
          <w:szCs w:val="24"/>
        </w:rPr>
        <w:t>шт.;</w:t>
      </w:r>
    </w:p>
    <w:p w:rsidR="00B76259" w:rsidRPr="00C039C7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>- велоэргометр - 2шт.;</w:t>
      </w:r>
    </w:p>
    <w:p w:rsidR="00B76259" w:rsidRPr="00C039C7" w:rsidRDefault="002B16F4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="009E4A69" w:rsidRPr="00C039C7">
        <w:rPr>
          <w:rFonts w:ascii="Arial" w:hAnsi="Arial" w:cs="Arial"/>
          <w:bCs/>
          <w:sz w:val="24"/>
          <w:szCs w:val="24"/>
        </w:rPr>
        <w:t>вибро</w:t>
      </w:r>
      <w:r w:rsidRPr="00C039C7">
        <w:rPr>
          <w:rFonts w:ascii="Arial" w:hAnsi="Arial" w:cs="Arial"/>
          <w:bCs/>
          <w:sz w:val="24"/>
          <w:szCs w:val="24"/>
        </w:rPr>
        <w:t>массажёр</w:t>
      </w:r>
      <w:proofErr w:type="spellEnd"/>
      <w:r w:rsidRPr="00C039C7">
        <w:rPr>
          <w:rFonts w:ascii="Arial" w:hAnsi="Arial" w:cs="Arial"/>
          <w:bCs/>
          <w:sz w:val="24"/>
          <w:szCs w:val="24"/>
        </w:rPr>
        <w:t xml:space="preserve"> - 1</w:t>
      </w:r>
      <w:r w:rsidR="00B76259" w:rsidRPr="00C039C7">
        <w:rPr>
          <w:rFonts w:ascii="Arial" w:hAnsi="Arial" w:cs="Arial"/>
          <w:bCs/>
          <w:sz w:val="24"/>
          <w:szCs w:val="24"/>
        </w:rPr>
        <w:t>шт.;</w:t>
      </w:r>
    </w:p>
    <w:p w:rsidR="00B76259" w:rsidRPr="00C039C7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>- скамья для жима;</w:t>
      </w:r>
    </w:p>
    <w:p w:rsidR="00B76259" w:rsidRPr="00C039C7" w:rsidRDefault="009E4A6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>- десятипозиционная станция</w:t>
      </w:r>
      <w:r w:rsidR="00B76259" w:rsidRPr="00C039C7">
        <w:rPr>
          <w:rFonts w:ascii="Arial" w:hAnsi="Arial" w:cs="Arial"/>
          <w:bCs/>
          <w:sz w:val="24"/>
          <w:szCs w:val="24"/>
        </w:rPr>
        <w:t>;</w:t>
      </w:r>
    </w:p>
    <w:p w:rsidR="00B76259" w:rsidRPr="00C039C7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>- гири;</w:t>
      </w:r>
    </w:p>
    <w:p w:rsidR="00B76259" w:rsidRPr="00C039C7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>- мячи волейбольные;</w:t>
      </w:r>
    </w:p>
    <w:p w:rsidR="00B76259" w:rsidRPr="00C039C7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>- мячи баскетбольные;</w:t>
      </w:r>
    </w:p>
    <w:p w:rsidR="00B76259" w:rsidRPr="00C039C7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>- мячи футбольные;</w:t>
      </w:r>
    </w:p>
    <w:p w:rsidR="00B76259" w:rsidRPr="00C039C7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>- ворота футбольные;</w:t>
      </w:r>
    </w:p>
    <w:p w:rsidR="00B76259" w:rsidRPr="00C039C7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>- щиты баскетбольные;</w:t>
      </w:r>
    </w:p>
    <w:p w:rsidR="00B76259" w:rsidRPr="00C039C7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>- сетка волейбольная;</w:t>
      </w:r>
    </w:p>
    <w:p w:rsidR="00B76259" w:rsidRPr="00C039C7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>- информационные стенды.</w:t>
      </w:r>
    </w:p>
    <w:p w:rsidR="00B76259" w:rsidRPr="00C039C7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ab/>
        <w:t xml:space="preserve">В процессе освоения программы учебной дисциплины «Физическая культура» обучающиеся имеют возможность доступа к спортивному оборудованию, так же к </w:t>
      </w:r>
      <w:proofErr w:type="gramStart"/>
      <w:r w:rsidRPr="00C039C7">
        <w:rPr>
          <w:rFonts w:ascii="Arial" w:hAnsi="Arial" w:cs="Arial"/>
          <w:sz w:val="24"/>
          <w:szCs w:val="24"/>
        </w:rPr>
        <w:t>компьютерам</w:t>
      </w:r>
      <w:proofErr w:type="gramEnd"/>
      <w:r w:rsidRPr="00C039C7">
        <w:rPr>
          <w:rFonts w:ascii="Arial" w:hAnsi="Arial" w:cs="Arial"/>
          <w:sz w:val="24"/>
          <w:szCs w:val="24"/>
        </w:rPr>
        <w:t xml:space="preserve"> в которых можно найти  электронный учебный материал.</w:t>
      </w:r>
    </w:p>
    <w:p w:rsidR="00945CFD" w:rsidRPr="00C039C7" w:rsidRDefault="00B76259" w:rsidP="00945CFD">
      <w:pPr>
        <w:rPr>
          <w:rFonts w:ascii="Arial" w:hAnsi="Arial" w:cs="Arial"/>
          <w:i/>
          <w:sz w:val="24"/>
          <w:szCs w:val="24"/>
        </w:rPr>
      </w:pPr>
      <w:r w:rsidRPr="00C039C7">
        <w:rPr>
          <w:rFonts w:ascii="Arial" w:hAnsi="Arial" w:cs="Arial"/>
          <w:i/>
          <w:sz w:val="24"/>
          <w:szCs w:val="24"/>
        </w:rPr>
        <w:tab/>
        <w:t xml:space="preserve"> </w:t>
      </w:r>
    </w:p>
    <w:p w:rsidR="00945CFD" w:rsidRPr="00C039C7" w:rsidRDefault="00945CFD">
      <w:pPr>
        <w:rPr>
          <w:rFonts w:ascii="Arial" w:hAnsi="Arial" w:cs="Arial"/>
          <w:i/>
          <w:sz w:val="24"/>
          <w:szCs w:val="24"/>
        </w:rPr>
      </w:pPr>
      <w:r w:rsidRPr="00C039C7">
        <w:rPr>
          <w:rFonts w:ascii="Arial" w:hAnsi="Arial" w:cs="Arial"/>
          <w:i/>
          <w:sz w:val="24"/>
          <w:szCs w:val="24"/>
        </w:rPr>
        <w:br w:type="page"/>
      </w:r>
    </w:p>
    <w:p w:rsidR="00B76259" w:rsidRPr="00C039C7" w:rsidRDefault="00B76259" w:rsidP="00945CFD">
      <w:pPr>
        <w:jc w:val="center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lastRenderedPageBreak/>
        <w:t>РЕКОМЕНДУЕМАЯ ЛИТЕРАТУРА</w:t>
      </w:r>
    </w:p>
    <w:p w:rsidR="0059106C" w:rsidRPr="00C039C7" w:rsidRDefault="00B76259" w:rsidP="0059106C">
      <w:pPr>
        <w:rPr>
          <w:rFonts w:ascii="Arial" w:hAnsi="Arial" w:cs="Arial"/>
          <w:b/>
          <w:i/>
          <w:sz w:val="24"/>
          <w:szCs w:val="24"/>
        </w:rPr>
      </w:pPr>
      <w:r w:rsidRPr="00C039C7">
        <w:rPr>
          <w:rFonts w:ascii="Arial" w:hAnsi="Arial" w:cs="Arial"/>
          <w:b/>
          <w:i/>
          <w:sz w:val="24"/>
          <w:szCs w:val="24"/>
        </w:rPr>
        <w:t xml:space="preserve">Для студентов </w:t>
      </w:r>
    </w:p>
    <w:p w:rsidR="00B76259" w:rsidRPr="00C039C7" w:rsidRDefault="00B76259" w:rsidP="0059106C">
      <w:pPr>
        <w:rPr>
          <w:rFonts w:ascii="Arial" w:hAnsi="Arial" w:cs="Arial"/>
          <w:b/>
          <w:i/>
          <w:sz w:val="24"/>
          <w:szCs w:val="24"/>
        </w:rPr>
      </w:pPr>
      <w:proofErr w:type="spellStart"/>
      <w:r w:rsidRPr="00C039C7">
        <w:rPr>
          <w:rFonts w:ascii="Arial" w:hAnsi="Arial" w:cs="Arial"/>
          <w:sz w:val="24"/>
          <w:szCs w:val="24"/>
        </w:rPr>
        <w:t>Бишаева</w:t>
      </w:r>
      <w:proofErr w:type="spellEnd"/>
      <w:r w:rsidRPr="00C039C7">
        <w:rPr>
          <w:rFonts w:ascii="Arial" w:hAnsi="Arial" w:cs="Arial"/>
          <w:sz w:val="24"/>
          <w:szCs w:val="24"/>
        </w:rPr>
        <w:t xml:space="preserve"> А.А. Физическая культура: учебник для студентов профессиональных образовательных организаций, осваивающих профессии и специальностей СПО. - М., 20</w:t>
      </w:r>
      <w:r w:rsidR="00344DC4" w:rsidRPr="00C039C7">
        <w:rPr>
          <w:rFonts w:ascii="Arial" w:hAnsi="Arial" w:cs="Arial"/>
          <w:sz w:val="24"/>
          <w:szCs w:val="24"/>
        </w:rPr>
        <w:t>2</w:t>
      </w:r>
      <w:r w:rsidR="0032726E" w:rsidRPr="00C039C7">
        <w:rPr>
          <w:rFonts w:ascii="Arial" w:hAnsi="Arial" w:cs="Arial"/>
          <w:sz w:val="24"/>
          <w:szCs w:val="24"/>
        </w:rPr>
        <w:t>3</w:t>
      </w:r>
    </w:p>
    <w:p w:rsidR="00945CFD" w:rsidRPr="00C039C7" w:rsidRDefault="00945CFD" w:rsidP="00945CFD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Решетников, Н.В. Физическая культура [Текст]: учебное пособие для студентов средних профессиональных учебных заведений / Н.В. Решетников. - 9-е. – М.: ИД «Академия»,</w:t>
      </w:r>
      <w:r w:rsidRPr="00C039C7">
        <w:rPr>
          <w:rFonts w:ascii="Arial" w:hAnsi="Arial" w:cs="Arial"/>
          <w:color w:val="FF0000"/>
          <w:sz w:val="24"/>
          <w:szCs w:val="24"/>
        </w:rPr>
        <w:t xml:space="preserve"> </w:t>
      </w:r>
      <w:r w:rsidR="0032726E" w:rsidRPr="00C039C7">
        <w:rPr>
          <w:rFonts w:ascii="Arial" w:hAnsi="Arial" w:cs="Arial"/>
          <w:sz w:val="24"/>
          <w:szCs w:val="24"/>
        </w:rPr>
        <w:t>2022</w:t>
      </w:r>
      <w:r w:rsidRPr="00C039C7">
        <w:rPr>
          <w:rFonts w:ascii="Arial" w:hAnsi="Arial" w:cs="Arial"/>
          <w:sz w:val="24"/>
          <w:szCs w:val="24"/>
        </w:rPr>
        <w:t>.</w:t>
      </w:r>
    </w:p>
    <w:p w:rsidR="0059106C" w:rsidRPr="00C039C7" w:rsidRDefault="0059106C" w:rsidP="00945CFD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B76259" w:rsidRPr="00C039C7" w:rsidRDefault="00B76259" w:rsidP="00945CFD">
      <w:pPr>
        <w:rPr>
          <w:rFonts w:ascii="Arial" w:hAnsi="Arial" w:cs="Arial"/>
          <w:b/>
          <w:i/>
          <w:sz w:val="24"/>
          <w:szCs w:val="24"/>
        </w:rPr>
      </w:pPr>
      <w:r w:rsidRPr="00C039C7">
        <w:rPr>
          <w:rFonts w:ascii="Arial" w:hAnsi="Arial" w:cs="Arial"/>
          <w:b/>
          <w:i/>
          <w:sz w:val="24"/>
          <w:szCs w:val="24"/>
        </w:rPr>
        <w:t>Для преподавателей</w:t>
      </w:r>
    </w:p>
    <w:p w:rsidR="00B76259" w:rsidRPr="00C039C7" w:rsidRDefault="00B76259" w:rsidP="00B76259">
      <w:pPr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Об образовании в Российской Федерации: </w:t>
      </w:r>
      <w:proofErr w:type="spellStart"/>
      <w:r w:rsidRPr="00C039C7">
        <w:rPr>
          <w:rFonts w:ascii="Arial" w:hAnsi="Arial" w:cs="Arial"/>
          <w:sz w:val="24"/>
          <w:szCs w:val="24"/>
        </w:rPr>
        <w:t>федер</w:t>
      </w:r>
      <w:proofErr w:type="spellEnd"/>
      <w:r w:rsidRPr="00C039C7">
        <w:rPr>
          <w:rFonts w:ascii="Arial" w:hAnsi="Arial" w:cs="Arial"/>
          <w:sz w:val="24"/>
          <w:szCs w:val="24"/>
        </w:rPr>
        <w:t>. Закон от 29.12.2012 №с 273-ФЗ ( в ред. Федеральных законов от 07.05.2013 №99-ФЗ, от 07.06.2013 № 120-ФЗ</w:t>
      </w:r>
      <w:proofErr w:type="gramStart"/>
      <w:r w:rsidRPr="00C039C7">
        <w:rPr>
          <w:rFonts w:ascii="Arial" w:hAnsi="Arial" w:cs="Arial"/>
          <w:sz w:val="24"/>
          <w:szCs w:val="24"/>
        </w:rPr>
        <w:t>,и</w:t>
      </w:r>
      <w:proofErr w:type="gramEnd"/>
      <w:r w:rsidRPr="00C039C7">
        <w:rPr>
          <w:rFonts w:ascii="Arial" w:hAnsi="Arial" w:cs="Arial"/>
          <w:sz w:val="24"/>
          <w:szCs w:val="24"/>
        </w:rPr>
        <w:t xml:space="preserve"> от 02.07.2013 №170-ФЗ, от 23.07.2013 № 203-ФЗ, от 25.11.2013 № 317- ФЗ, с изм., внесенными Федеральным законом от 04.06.2014 № 145-ФЗ, в ред. От 03.07.2016, с изм. от 19.12.2016)</w:t>
      </w:r>
    </w:p>
    <w:p w:rsidR="00B76259" w:rsidRPr="00C039C7" w:rsidRDefault="00B76259" w:rsidP="00B76259">
      <w:pPr>
        <w:autoSpaceDE w:val="0"/>
        <w:autoSpaceDN w:val="0"/>
        <w:adjustRightInd w:val="0"/>
        <w:rPr>
          <w:rFonts w:ascii="Arial" w:hAnsi="Arial" w:cs="Arial"/>
          <w:b/>
          <w:i/>
          <w:iCs/>
          <w:sz w:val="24"/>
          <w:szCs w:val="24"/>
        </w:rPr>
      </w:pPr>
      <w:r w:rsidRPr="00C039C7">
        <w:rPr>
          <w:rFonts w:ascii="Arial" w:hAnsi="Arial" w:cs="Arial"/>
          <w:b/>
          <w:bCs/>
          <w:i/>
          <w:sz w:val="24"/>
          <w:szCs w:val="24"/>
        </w:rPr>
        <w:t xml:space="preserve">Дополнительные источники: </w:t>
      </w:r>
    </w:p>
    <w:p w:rsidR="00B76259" w:rsidRPr="00C039C7" w:rsidRDefault="00B76259" w:rsidP="00B76259">
      <w:pPr>
        <w:widowControl w:val="0"/>
        <w:shd w:val="clear" w:color="auto" w:fill="FFFFFF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C039C7">
        <w:rPr>
          <w:rFonts w:ascii="Arial" w:hAnsi="Arial" w:cs="Arial"/>
          <w:color w:val="000000"/>
          <w:spacing w:val="-1"/>
          <w:sz w:val="24"/>
          <w:szCs w:val="24"/>
        </w:rPr>
        <w:t>1. Концепция долгосрочного социально-экономического развития Российской Федерации на период до 2020 года.</w:t>
      </w:r>
    </w:p>
    <w:p w:rsidR="00B76259" w:rsidRPr="00C039C7" w:rsidRDefault="00B76259" w:rsidP="00B76259">
      <w:pPr>
        <w:widowControl w:val="0"/>
        <w:shd w:val="clear" w:color="auto" w:fill="FFFFFF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C039C7">
        <w:rPr>
          <w:rFonts w:ascii="Arial" w:hAnsi="Arial" w:cs="Arial"/>
          <w:color w:val="000000"/>
          <w:spacing w:val="-1"/>
          <w:sz w:val="24"/>
          <w:szCs w:val="24"/>
        </w:rPr>
        <w:t>2. Научно-методический жу</w:t>
      </w:r>
      <w:r w:rsidR="0059106C" w:rsidRPr="00C039C7">
        <w:rPr>
          <w:rFonts w:ascii="Arial" w:hAnsi="Arial" w:cs="Arial"/>
          <w:color w:val="000000"/>
          <w:spacing w:val="-1"/>
          <w:sz w:val="24"/>
          <w:szCs w:val="24"/>
        </w:rPr>
        <w:t>рнал «Физичес</w:t>
      </w:r>
      <w:r w:rsidR="0032726E" w:rsidRPr="00C039C7">
        <w:rPr>
          <w:rFonts w:ascii="Arial" w:hAnsi="Arial" w:cs="Arial"/>
          <w:color w:val="000000"/>
          <w:spacing w:val="-1"/>
          <w:sz w:val="24"/>
          <w:szCs w:val="24"/>
        </w:rPr>
        <w:t>кая культура и спорт», 2014-2024</w:t>
      </w:r>
      <w:r w:rsidRPr="00C039C7">
        <w:rPr>
          <w:rFonts w:ascii="Arial" w:hAnsi="Arial" w:cs="Arial"/>
          <w:color w:val="000000"/>
          <w:spacing w:val="-1"/>
          <w:sz w:val="24"/>
          <w:szCs w:val="24"/>
        </w:rPr>
        <w:t>гг.</w:t>
      </w:r>
    </w:p>
    <w:p w:rsidR="00B76259" w:rsidRPr="00C039C7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C039C7">
        <w:rPr>
          <w:rFonts w:ascii="Arial" w:hAnsi="Arial" w:cs="Arial"/>
          <w:b/>
          <w:bCs/>
          <w:i/>
          <w:sz w:val="24"/>
          <w:szCs w:val="24"/>
        </w:rPr>
        <w:t>Интернет – ресурсы:</w:t>
      </w:r>
    </w:p>
    <w:p w:rsidR="00B76259" w:rsidRPr="00C039C7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 xml:space="preserve">1. Всё для учителя физкультуры. – Режим доступа: </w:t>
      </w:r>
      <w:hyperlink r:id="rId9" w:history="1">
        <w:r w:rsidRPr="00C039C7">
          <w:rPr>
            <w:rStyle w:val="ac"/>
            <w:rFonts w:ascii="Arial" w:hAnsi="Arial" w:cs="Arial"/>
            <w:bCs/>
            <w:sz w:val="24"/>
            <w:szCs w:val="24"/>
          </w:rPr>
          <w:t>http://spo.1september.ru</w:t>
        </w:r>
      </w:hyperlink>
      <w:r w:rsidRPr="00C039C7">
        <w:rPr>
          <w:rFonts w:ascii="Arial" w:hAnsi="Arial" w:cs="Arial"/>
          <w:bCs/>
          <w:sz w:val="24"/>
          <w:szCs w:val="24"/>
        </w:rPr>
        <w:t xml:space="preserve">; </w:t>
      </w:r>
    </w:p>
    <w:p w:rsidR="00B76259" w:rsidRPr="00C039C7" w:rsidRDefault="00B76259" w:rsidP="00B76259">
      <w:pPr>
        <w:rPr>
          <w:rFonts w:ascii="Arial" w:hAnsi="Arial" w:cs="Arial"/>
          <w:color w:val="0000FF"/>
          <w:sz w:val="24"/>
          <w:szCs w:val="24"/>
          <w:u w:val="single"/>
        </w:rPr>
      </w:pPr>
      <w:r w:rsidRPr="00C039C7">
        <w:rPr>
          <w:rFonts w:ascii="Arial" w:hAnsi="Arial" w:cs="Arial"/>
          <w:sz w:val="24"/>
          <w:szCs w:val="24"/>
        </w:rPr>
        <w:t>2. Методика организации и проведения занятий по «Физической</w:t>
      </w:r>
      <w:proofErr w:type="gramStart"/>
      <w:r w:rsidRPr="00C039C7">
        <w:rPr>
          <w:rFonts w:ascii="Arial" w:hAnsi="Arial" w:cs="Arial"/>
          <w:sz w:val="24"/>
          <w:szCs w:val="24"/>
        </w:rPr>
        <w:t>.</w:t>
      </w:r>
      <w:proofErr w:type="gramEnd"/>
      <w:r w:rsidRPr="00C039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039C7">
        <w:rPr>
          <w:rFonts w:ascii="Arial" w:hAnsi="Arial" w:cs="Arial"/>
          <w:sz w:val="24"/>
          <w:szCs w:val="24"/>
        </w:rPr>
        <w:t>к</w:t>
      </w:r>
      <w:proofErr w:type="gramEnd"/>
      <w:r w:rsidRPr="00C039C7">
        <w:rPr>
          <w:rFonts w:ascii="Arial" w:hAnsi="Arial" w:cs="Arial"/>
          <w:sz w:val="24"/>
          <w:szCs w:val="24"/>
        </w:rPr>
        <w:t xml:space="preserve">ультуре» для студентов отнесенных к специальной медицинской группе. – Режим доступа: </w:t>
      </w:r>
      <w:hyperlink r:id="rId10" w:history="1">
        <w:r w:rsidRPr="00C039C7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C039C7">
          <w:rPr>
            <w:rStyle w:val="ac"/>
            <w:rFonts w:ascii="Arial" w:hAnsi="Arial" w:cs="Arial"/>
            <w:sz w:val="24"/>
            <w:szCs w:val="24"/>
          </w:rPr>
          <w:t>.old.fgoupsk.ru/?</w:t>
        </w:r>
        <w:proofErr w:type="spellStart"/>
        <w:r w:rsidRPr="00C039C7">
          <w:rPr>
            <w:rStyle w:val="ac"/>
            <w:rFonts w:ascii="Arial" w:hAnsi="Arial" w:cs="Arial"/>
            <w:sz w:val="24"/>
            <w:szCs w:val="24"/>
          </w:rPr>
          <w:t>menu</w:t>
        </w:r>
        <w:proofErr w:type="spellEnd"/>
        <w:r w:rsidRPr="00C039C7">
          <w:rPr>
            <w:rStyle w:val="ac"/>
            <w:rFonts w:ascii="Arial" w:hAnsi="Arial" w:cs="Arial"/>
            <w:sz w:val="24"/>
            <w:szCs w:val="24"/>
          </w:rPr>
          <w:t>=3&amp;teme=pp.inc</w:t>
        </w:r>
      </w:hyperlink>
      <w:r w:rsidRPr="00C039C7">
        <w:rPr>
          <w:rFonts w:ascii="Arial" w:hAnsi="Arial" w:cs="Arial"/>
          <w:sz w:val="24"/>
          <w:szCs w:val="24"/>
        </w:rPr>
        <w:t xml:space="preserve">; </w:t>
      </w:r>
    </w:p>
    <w:p w:rsidR="00B76259" w:rsidRPr="00C039C7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 xml:space="preserve">3. </w:t>
      </w:r>
      <w:r w:rsidRPr="00C039C7">
        <w:rPr>
          <w:rFonts w:ascii="Arial" w:hAnsi="Arial" w:cs="Arial"/>
          <w:sz w:val="24"/>
          <w:szCs w:val="24"/>
        </w:rPr>
        <w:t>Основы методики занятий физкультурными  упражнениями</w:t>
      </w:r>
      <w:proofErr w:type="gramStart"/>
      <w:r w:rsidRPr="00C039C7">
        <w:rPr>
          <w:rFonts w:ascii="Arial" w:hAnsi="Arial" w:cs="Arial"/>
          <w:sz w:val="24"/>
          <w:szCs w:val="24"/>
        </w:rPr>
        <w:t>.–</w:t>
      </w:r>
      <w:proofErr w:type="gramEnd"/>
      <w:r w:rsidRPr="00C039C7">
        <w:rPr>
          <w:rFonts w:ascii="Arial" w:hAnsi="Arial" w:cs="Arial"/>
          <w:sz w:val="24"/>
          <w:szCs w:val="24"/>
        </w:rPr>
        <w:t>Режим доступа:</w:t>
      </w:r>
    </w:p>
    <w:p w:rsidR="00B76259" w:rsidRPr="00C039C7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  </w:t>
      </w:r>
      <w:hyperlink r:id="rId11" w:history="1">
        <w:r w:rsidRPr="00C039C7">
          <w:rPr>
            <w:rStyle w:val="ac"/>
            <w:rFonts w:ascii="Arial" w:hAnsi="Arial" w:cs="Arial"/>
            <w:sz w:val="24"/>
            <w:szCs w:val="24"/>
          </w:rPr>
          <w:t>www.ostu.ru/institutes/iev/arhiv/ref32.htm</w:t>
        </w:r>
      </w:hyperlink>
      <w:r w:rsidRPr="00C039C7">
        <w:rPr>
          <w:rFonts w:ascii="Arial" w:hAnsi="Arial" w:cs="Arial"/>
          <w:sz w:val="24"/>
          <w:szCs w:val="24"/>
        </w:rPr>
        <w:t>;</w:t>
      </w:r>
    </w:p>
    <w:p w:rsidR="00B76259" w:rsidRPr="00C039C7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C039C7">
        <w:rPr>
          <w:rFonts w:ascii="Arial" w:hAnsi="Arial" w:cs="Arial"/>
          <w:bCs/>
          <w:sz w:val="24"/>
          <w:szCs w:val="24"/>
        </w:rPr>
        <w:t xml:space="preserve">4.Сеть творческих учителей. Сообщество учителей физической культуры. – Режим доступа: </w:t>
      </w:r>
      <w:hyperlink r:id="rId12" w:history="1">
        <w:r w:rsidRPr="00C039C7">
          <w:rPr>
            <w:rStyle w:val="ac"/>
            <w:rFonts w:ascii="Arial" w:hAnsi="Arial" w:cs="Arial"/>
            <w:bCs/>
            <w:sz w:val="24"/>
            <w:szCs w:val="24"/>
          </w:rPr>
          <w:t>http://www.it-n.ru/communities.aspx?cat_no=22924&amp;tmpl=com</w:t>
        </w:r>
      </w:hyperlink>
      <w:r w:rsidRPr="00C039C7">
        <w:rPr>
          <w:rFonts w:ascii="Arial" w:hAnsi="Arial" w:cs="Arial"/>
          <w:bCs/>
          <w:sz w:val="24"/>
          <w:szCs w:val="24"/>
        </w:rPr>
        <w:t xml:space="preserve">; </w:t>
      </w:r>
    </w:p>
    <w:p w:rsidR="00B76259" w:rsidRPr="00C039C7" w:rsidRDefault="00B76259" w:rsidP="00B76259">
      <w:pPr>
        <w:rPr>
          <w:rStyle w:val="b-serp-url"/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6. Физическое воспитание в средних специальных учебных заведениях. – Режим доступа:  </w:t>
      </w:r>
      <w:hyperlink r:id="rId13" w:history="1">
        <w:r w:rsidRPr="00C039C7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C039C7">
          <w:rPr>
            <w:rStyle w:val="ac"/>
            <w:rFonts w:ascii="Arial" w:hAnsi="Arial" w:cs="Arial"/>
            <w:sz w:val="24"/>
            <w:szCs w:val="24"/>
          </w:rPr>
          <w:t>.know.su/link_8537_21.html</w:t>
        </w:r>
      </w:hyperlink>
      <w:r w:rsidRPr="00C039C7">
        <w:rPr>
          <w:rStyle w:val="b-serp-urlitem"/>
          <w:rFonts w:ascii="Arial" w:hAnsi="Arial" w:cs="Arial"/>
          <w:sz w:val="24"/>
          <w:szCs w:val="24"/>
        </w:rPr>
        <w:t xml:space="preserve">; </w:t>
      </w:r>
      <w:r w:rsidRPr="00C039C7">
        <w:rPr>
          <w:rStyle w:val="b-serp-url"/>
          <w:rFonts w:ascii="Arial" w:hAnsi="Arial" w:cs="Arial"/>
          <w:sz w:val="24"/>
          <w:szCs w:val="24"/>
        </w:rPr>
        <w:t xml:space="preserve"> </w:t>
      </w:r>
    </w:p>
    <w:p w:rsidR="00B76259" w:rsidRPr="00C039C7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7.Физическая культура в средних специальных учебных заведениях. Режим доступа: </w:t>
      </w:r>
      <w:hyperlink r:id="rId14" w:history="1">
        <w:r w:rsidRPr="00C039C7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C039C7">
          <w:rPr>
            <w:rStyle w:val="ac"/>
            <w:rFonts w:ascii="Arial" w:hAnsi="Arial" w:cs="Arial"/>
            <w:sz w:val="24"/>
            <w:szCs w:val="24"/>
          </w:rPr>
          <w:t>.otherreferats.allbest.ru</w:t>
        </w:r>
      </w:hyperlink>
      <w:r w:rsidRPr="00C039C7">
        <w:rPr>
          <w:rFonts w:ascii="Arial" w:hAnsi="Arial" w:cs="Arial"/>
          <w:sz w:val="24"/>
          <w:szCs w:val="24"/>
        </w:rPr>
        <w:t>.  </w:t>
      </w:r>
    </w:p>
    <w:p w:rsidR="0059106C" w:rsidRPr="00C039C7" w:rsidRDefault="00623E69" w:rsidP="00A072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8.  Российская электронная школа</w:t>
      </w:r>
      <w:proofErr w:type="gramStart"/>
      <w:r w:rsidRPr="00C039C7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C039C7">
        <w:rPr>
          <w:rFonts w:ascii="Arial" w:hAnsi="Arial" w:cs="Arial"/>
          <w:sz w:val="24"/>
          <w:szCs w:val="24"/>
        </w:rPr>
        <w:t xml:space="preserve"> </w:t>
      </w:r>
      <w:hyperlink r:id="rId15" w:tgtFrame="_blank" w:history="1">
        <w:r w:rsidRPr="00C039C7">
          <w:rPr>
            <w:rStyle w:val="ac"/>
            <w:rFonts w:ascii="Arial" w:hAnsi="Arial" w:cs="Arial"/>
            <w:b/>
            <w:bCs/>
            <w:sz w:val="24"/>
            <w:szCs w:val="24"/>
          </w:rPr>
          <w:t>resh.edu.ru</w:t>
        </w:r>
      </w:hyperlink>
    </w:p>
    <w:p w:rsidR="00A07289" w:rsidRPr="00C039C7" w:rsidRDefault="00A07289" w:rsidP="00A072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</w:p>
    <w:p w:rsidR="00C960D1" w:rsidRPr="00C039C7" w:rsidRDefault="00C960D1" w:rsidP="00B76259">
      <w:pPr>
        <w:jc w:val="center"/>
        <w:rPr>
          <w:rFonts w:ascii="Arial" w:hAnsi="Arial" w:cs="Arial"/>
          <w:b/>
          <w:sz w:val="24"/>
          <w:szCs w:val="24"/>
        </w:rPr>
      </w:pPr>
    </w:p>
    <w:p w:rsidR="00B76259" w:rsidRPr="00C039C7" w:rsidRDefault="00B76259" w:rsidP="00B76259">
      <w:pPr>
        <w:jc w:val="center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lastRenderedPageBreak/>
        <w:t>КОНТРОЛЬ И ОЦЕНКА РЕЗУЛЬТАТОВ ОСВОЕНИЯ ПРОГРАММЫ УЧЕБНОЙ ДИСЦИПЛИНЫ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B76259" w:rsidRPr="00C039C7" w:rsidTr="008E144A">
        <w:trPr>
          <w:jc w:val="center"/>
        </w:trPr>
        <w:tc>
          <w:tcPr>
            <w:tcW w:w="5080" w:type="dxa"/>
            <w:vAlign w:val="center"/>
          </w:tcPr>
          <w:p w:rsidR="00B76259" w:rsidRPr="00C039C7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 обучения</w:t>
            </w:r>
          </w:p>
          <w:p w:rsidR="00B76259" w:rsidRPr="00C039C7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B76259" w:rsidRPr="00C039C7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76259" w:rsidRPr="00C039C7" w:rsidTr="008E144A">
        <w:trPr>
          <w:jc w:val="center"/>
        </w:trPr>
        <w:tc>
          <w:tcPr>
            <w:tcW w:w="5080" w:type="dxa"/>
          </w:tcPr>
          <w:p w:rsidR="00B76259" w:rsidRPr="00C039C7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B76259" w:rsidRPr="00C039C7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76259" w:rsidRPr="00C039C7" w:rsidTr="008E144A">
        <w:trPr>
          <w:trHeight w:val="6899"/>
          <w:jc w:val="center"/>
        </w:trPr>
        <w:tc>
          <w:tcPr>
            <w:tcW w:w="5080" w:type="dxa"/>
          </w:tcPr>
          <w:p w:rsidR="00B76259" w:rsidRPr="00C039C7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Умения: </w:t>
            </w:r>
          </w:p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 xml:space="preserve">Выполнять индивидуально подобранные комплексы </w:t>
            </w:r>
            <w:proofErr w:type="gramStart"/>
            <w:r w:rsidRPr="00C039C7">
              <w:rPr>
                <w:rFonts w:ascii="Arial" w:hAnsi="Arial" w:cs="Arial"/>
                <w:sz w:val="24"/>
                <w:szCs w:val="24"/>
              </w:rPr>
              <w:t>оздоровительной</w:t>
            </w:r>
            <w:proofErr w:type="gramEnd"/>
            <w:r w:rsidRPr="00C039C7">
              <w:rPr>
                <w:rFonts w:ascii="Arial" w:hAnsi="Arial" w:cs="Arial"/>
                <w:sz w:val="24"/>
                <w:szCs w:val="24"/>
              </w:rPr>
              <w:t xml:space="preserve"> адаптивной</w:t>
            </w:r>
          </w:p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(лечебной) физической композиции ритмической гимнастики, комплексы упражнений атлетической гимнастики;</w:t>
            </w:r>
          </w:p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- выполнять простейшие самомассажа и релаксации;</w:t>
            </w:r>
          </w:p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- проводить самоконтроль при занятиях физическими упражнениями;</w:t>
            </w:r>
          </w:p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- преодолевать искусственные естественные препятствия использованием разнообразных способов передвижения;</w:t>
            </w:r>
          </w:p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 xml:space="preserve">-  выполнять приемы защиты самообороны, страховки и </w:t>
            </w:r>
            <w:proofErr w:type="spellStart"/>
            <w:r w:rsidRPr="00C039C7">
              <w:rPr>
                <w:rFonts w:ascii="Arial" w:hAnsi="Arial" w:cs="Arial"/>
                <w:sz w:val="24"/>
                <w:szCs w:val="24"/>
              </w:rPr>
              <w:t>самостраховки</w:t>
            </w:r>
            <w:proofErr w:type="spellEnd"/>
            <w:r w:rsidRPr="00C039C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- осуществлять творческое сотрудничество</w:t>
            </w:r>
          </w:p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в коллективных формах физической культурой;</w:t>
            </w:r>
          </w:p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- выполнять контрольные нормативы, предусмотренные государственным стандартом по легкой атлетике, гимнастике,</w:t>
            </w:r>
          </w:p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волейболу, баскетболу  и лыжам соответствующей тренировке, с учетом состояния здоровья и функциональных возможностей своего организма.</w:t>
            </w:r>
          </w:p>
        </w:tc>
        <w:tc>
          <w:tcPr>
            <w:tcW w:w="4860" w:type="dxa"/>
          </w:tcPr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 xml:space="preserve">Входной контроль: сдача </w:t>
            </w:r>
            <w:proofErr w:type="gramStart"/>
            <w:r w:rsidRPr="00C039C7">
              <w:rPr>
                <w:rFonts w:ascii="Arial" w:hAnsi="Arial" w:cs="Arial"/>
                <w:bCs/>
                <w:sz w:val="24"/>
                <w:szCs w:val="24"/>
              </w:rPr>
              <w:t>контрольных</w:t>
            </w:r>
            <w:proofErr w:type="gramEnd"/>
          </w:p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нормативов</w:t>
            </w:r>
          </w:p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 xml:space="preserve">Текущий контроль: сдача </w:t>
            </w:r>
            <w:proofErr w:type="gramStart"/>
            <w:r w:rsidRPr="00C039C7">
              <w:rPr>
                <w:rFonts w:ascii="Arial" w:hAnsi="Arial" w:cs="Arial"/>
                <w:bCs/>
                <w:sz w:val="24"/>
                <w:szCs w:val="24"/>
              </w:rPr>
              <w:t>контрольных</w:t>
            </w:r>
            <w:proofErr w:type="gramEnd"/>
          </w:p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нормативов, наблюдение выполнения</w:t>
            </w:r>
          </w:p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упражнений.</w:t>
            </w:r>
          </w:p>
        </w:tc>
      </w:tr>
      <w:tr w:rsidR="00B76259" w:rsidRPr="00C039C7" w:rsidTr="008E144A">
        <w:trPr>
          <w:trHeight w:val="375"/>
          <w:jc w:val="center"/>
        </w:trPr>
        <w:tc>
          <w:tcPr>
            <w:tcW w:w="5080" w:type="dxa"/>
          </w:tcPr>
          <w:p w:rsidR="00B76259" w:rsidRPr="00C039C7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860" w:type="dxa"/>
          </w:tcPr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76259" w:rsidRPr="00C039C7" w:rsidTr="008E144A">
        <w:trPr>
          <w:trHeight w:val="3108"/>
          <w:jc w:val="center"/>
        </w:trPr>
        <w:tc>
          <w:tcPr>
            <w:tcW w:w="5080" w:type="dxa"/>
          </w:tcPr>
          <w:p w:rsidR="00B76259" w:rsidRPr="00C039C7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Влияние оздоровительных систем физического воспитания на укрепление</w:t>
            </w:r>
          </w:p>
          <w:p w:rsidR="00B76259" w:rsidRPr="00C039C7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здоровья, профилактику профессиональных заболеваний и вредных привычек</w:t>
            </w:r>
          </w:p>
          <w:p w:rsidR="00B76259" w:rsidRPr="00C039C7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и увеличение продолжительности жизни;</w:t>
            </w:r>
          </w:p>
          <w:p w:rsidR="00B76259" w:rsidRPr="00C039C7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- способы контроля и оценки физического</w:t>
            </w:r>
          </w:p>
          <w:p w:rsidR="00B76259" w:rsidRPr="00C039C7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развития и физической подготовленности;</w:t>
            </w:r>
          </w:p>
          <w:p w:rsidR="00B76259" w:rsidRPr="00C039C7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- правила и способы планирования систем индивидуальных занятий физическими упражнениями различной целевой</w:t>
            </w:r>
          </w:p>
          <w:p w:rsidR="00B76259" w:rsidRPr="00C039C7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направленности.</w:t>
            </w:r>
          </w:p>
        </w:tc>
        <w:tc>
          <w:tcPr>
            <w:tcW w:w="4860" w:type="dxa"/>
          </w:tcPr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Входной контроль: тестирование</w:t>
            </w:r>
          </w:p>
          <w:p w:rsidR="00B76259" w:rsidRPr="00C039C7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039C7">
              <w:rPr>
                <w:rFonts w:ascii="Arial" w:hAnsi="Arial" w:cs="Arial"/>
                <w:bCs/>
                <w:sz w:val="24"/>
                <w:szCs w:val="24"/>
              </w:rPr>
              <w:t>Текущий контроль: беседа, тестирование.</w:t>
            </w:r>
          </w:p>
        </w:tc>
      </w:tr>
    </w:tbl>
    <w:p w:rsidR="00B76259" w:rsidRPr="00C039C7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Оценка знаний, умений и навыков по результатам текущего контроля производится в соответствии с универсальной шкалой (таблица).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6259" w:rsidRPr="00C039C7" w:rsidTr="008E144A">
        <w:trPr>
          <w:jc w:val="center"/>
        </w:trPr>
        <w:tc>
          <w:tcPr>
            <w:tcW w:w="3190" w:type="dxa"/>
            <w:vMerge w:val="restart"/>
          </w:tcPr>
          <w:p w:rsidR="00B76259" w:rsidRPr="00C039C7" w:rsidRDefault="00B76259" w:rsidP="008E144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039C7">
              <w:rPr>
                <w:rFonts w:ascii="Arial" w:hAnsi="Arial" w:cs="Arial"/>
                <w:b/>
                <w:sz w:val="24"/>
                <w:szCs w:val="24"/>
              </w:rPr>
              <w:t>Процент резу</w:t>
            </w:r>
            <w:r w:rsidR="00512D66" w:rsidRPr="00C039C7">
              <w:rPr>
                <w:rFonts w:ascii="Arial" w:hAnsi="Arial" w:cs="Arial"/>
                <w:b/>
                <w:sz w:val="24"/>
                <w:szCs w:val="24"/>
              </w:rPr>
              <w:t xml:space="preserve">льтативности </w:t>
            </w:r>
          </w:p>
        </w:tc>
        <w:tc>
          <w:tcPr>
            <w:tcW w:w="6381" w:type="dxa"/>
            <w:gridSpan w:val="2"/>
          </w:tcPr>
          <w:p w:rsidR="00B76259" w:rsidRPr="00C039C7" w:rsidRDefault="00B76259" w:rsidP="008E144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039C7">
              <w:rPr>
                <w:rFonts w:ascii="Arial" w:hAnsi="Arial" w:cs="Arial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B76259" w:rsidRPr="00C039C7" w:rsidTr="008E144A">
        <w:trPr>
          <w:jc w:val="center"/>
        </w:trPr>
        <w:tc>
          <w:tcPr>
            <w:tcW w:w="3190" w:type="dxa"/>
            <w:vMerge/>
          </w:tcPr>
          <w:p w:rsidR="00B76259" w:rsidRPr="00C039C7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0" w:type="dxa"/>
          </w:tcPr>
          <w:p w:rsidR="00B76259" w:rsidRPr="00C039C7" w:rsidRDefault="00512D66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отметка</w:t>
            </w:r>
          </w:p>
        </w:tc>
        <w:tc>
          <w:tcPr>
            <w:tcW w:w="3191" w:type="dxa"/>
          </w:tcPr>
          <w:p w:rsidR="00B76259" w:rsidRPr="00C039C7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вербальный аналог</w:t>
            </w:r>
          </w:p>
        </w:tc>
      </w:tr>
      <w:tr w:rsidR="00B76259" w:rsidRPr="00C039C7" w:rsidTr="008E144A">
        <w:trPr>
          <w:jc w:val="center"/>
        </w:trPr>
        <w:tc>
          <w:tcPr>
            <w:tcW w:w="3190" w:type="dxa"/>
          </w:tcPr>
          <w:p w:rsidR="00B76259" w:rsidRPr="00C039C7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90÷100</w:t>
            </w:r>
          </w:p>
        </w:tc>
        <w:tc>
          <w:tcPr>
            <w:tcW w:w="3190" w:type="dxa"/>
          </w:tcPr>
          <w:p w:rsidR="00B76259" w:rsidRPr="00C039C7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B76259" w:rsidRPr="00C039C7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отлично</w:t>
            </w:r>
          </w:p>
        </w:tc>
      </w:tr>
      <w:tr w:rsidR="00B76259" w:rsidRPr="00C039C7" w:rsidTr="008E144A">
        <w:trPr>
          <w:jc w:val="center"/>
        </w:trPr>
        <w:tc>
          <w:tcPr>
            <w:tcW w:w="3190" w:type="dxa"/>
          </w:tcPr>
          <w:p w:rsidR="00B76259" w:rsidRPr="00C039C7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80÷89</w:t>
            </w:r>
          </w:p>
        </w:tc>
        <w:tc>
          <w:tcPr>
            <w:tcW w:w="3190" w:type="dxa"/>
          </w:tcPr>
          <w:p w:rsidR="00B76259" w:rsidRPr="00C039C7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B76259" w:rsidRPr="00C039C7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хорошо</w:t>
            </w:r>
          </w:p>
        </w:tc>
      </w:tr>
      <w:tr w:rsidR="00B76259" w:rsidRPr="00C039C7" w:rsidTr="008E144A">
        <w:trPr>
          <w:jc w:val="center"/>
        </w:trPr>
        <w:tc>
          <w:tcPr>
            <w:tcW w:w="3190" w:type="dxa"/>
          </w:tcPr>
          <w:p w:rsidR="00B76259" w:rsidRPr="00C039C7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70÷79</w:t>
            </w:r>
          </w:p>
        </w:tc>
        <w:tc>
          <w:tcPr>
            <w:tcW w:w="3190" w:type="dxa"/>
          </w:tcPr>
          <w:p w:rsidR="00B76259" w:rsidRPr="00C039C7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B76259" w:rsidRPr="00C039C7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удовлетворительно</w:t>
            </w:r>
          </w:p>
        </w:tc>
      </w:tr>
      <w:tr w:rsidR="00B76259" w:rsidRPr="00C039C7" w:rsidTr="008E144A">
        <w:trPr>
          <w:jc w:val="center"/>
        </w:trPr>
        <w:tc>
          <w:tcPr>
            <w:tcW w:w="3190" w:type="dxa"/>
          </w:tcPr>
          <w:p w:rsidR="00B76259" w:rsidRPr="00C039C7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менее 70</w:t>
            </w:r>
          </w:p>
        </w:tc>
        <w:tc>
          <w:tcPr>
            <w:tcW w:w="3190" w:type="dxa"/>
          </w:tcPr>
          <w:p w:rsidR="00B76259" w:rsidRPr="00C039C7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B76259" w:rsidRPr="00C039C7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39C7">
              <w:rPr>
                <w:rFonts w:ascii="Arial" w:hAnsi="Arial" w:cs="Arial"/>
                <w:sz w:val="24"/>
                <w:szCs w:val="24"/>
              </w:rPr>
              <w:t>не удовлетворительно</w:t>
            </w:r>
          </w:p>
        </w:tc>
      </w:tr>
    </w:tbl>
    <w:p w:rsidR="005C094B" w:rsidRPr="00C039C7" w:rsidRDefault="005C094B" w:rsidP="00C960D1">
      <w:pPr>
        <w:jc w:val="both"/>
        <w:rPr>
          <w:rFonts w:ascii="Arial" w:hAnsi="Arial" w:cs="Arial"/>
          <w:sz w:val="24"/>
          <w:szCs w:val="24"/>
        </w:rPr>
      </w:pPr>
    </w:p>
    <w:sectPr w:rsidR="005C094B" w:rsidRPr="00C039C7" w:rsidSect="00B76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88A" w:rsidRDefault="0098588A" w:rsidP="005C094B">
      <w:pPr>
        <w:spacing w:after="0" w:line="240" w:lineRule="auto"/>
      </w:pPr>
      <w:r>
        <w:separator/>
      </w:r>
    </w:p>
  </w:endnote>
  <w:endnote w:type="continuationSeparator" w:id="0">
    <w:p w:rsidR="0098588A" w:rsidRDefault="0098588A" w:rsidP="005C0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88A" w:rsidRDefault="0098588A" w:rsidP="005C094B">
      <w:pPr>
        <w:spacing w:after="0" w:line="240" w:lineRule="auto"/>
      </w:pPr>
      <w:r>
        <w:separator/>
      </w:r>
    </w:p>
  </w:footnote>
  <w:footnote w:type="continuationSeparator" w:id="0">
    <w:p w:rsidR="0098588A" w:rsidRDefault="0098588A" w:rsidP="005C0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85E62"/>
    <w:multiLevelType w:val="hybridMultilevel"/>
    <w:tmpl w:val="268E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664DD"/>
    <w:multiLevelType w:val="hybridMultilevel"/>
    <w:tmpl w:val="6E703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C786B"/>
    <w:multiLevelType w:val="hybridMultilevel"/>
    <w:tmpl w:val="13F03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124A2"/>
    <w:multiLevelType w:val="hybridMultilevel"/>
    <w:tmpl w:val="5E48513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C10403"/>
    <w:multiLevelType w:val="hybridMultilevel"/>
    <w:tmpl w:val="561CD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8E3AF5"/>
    <w:multiLevelType w:val="hybridMultilevel"/>
    <w:tmpl w:val="27568200"/>
    <w:lvl w:ilvl="0" w:tplc="D530348E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6DB715E"/>
    <w:multiLevelType w:val="hybridMultilevel"/>
    <w:tmpl w:val="2276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A63423"/>
    <w:multiLevelType w:val="hybridMultilevel"/>
    <w:tmpl w:val="C64AB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0F2C8C"/>
    <w:multiLevelType w:val="hybridMultilevel"/>
    <w:tmpl w:val="9C9C7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733"/>
    <w:rsid w:val="00003AEC"/>
    <w:rsid w:val="0002619D"/>
    <w:rsid w:val="00064B60"/>
    <w:rsid w:val="00070621"/>
    <w:rsid w:val="00085638"/>
    <w:rsid w:val="000A3422"/>
    <w:rsid w:val="000F7717"/>
    <w:rsid w:val="00111C10"/>
    <w:rsid w:val="0012361F"/>
    <w:rsid w:val="00127251"/>
    <w:rsid w:val="001731A5"/>
    <w:rsid w:val="001922E2"/>
    <w:rsid w:val="001A4D77"/>
    <w:rsid w:val="001A6D91"/>
    <w:rsid w:val="001F2A5B"/>
    <w:rsid w:val="00213AA3"/>
    <w:rsid w:val="00227F77"/>
    <w:rsid w:val="00246EEF"/>
    <w:rsid w:val="0027262D"/>
    <w:rsid w:val="00287D35"/>
    <w:rsid w:val="002B0796"/>
    <w:rsid w:val="002B16F4"/>
    <w:rsid w:val="002C7D9E"/>
    <w:rsid w:val="002D0AF2"/>
    <w:rsid w:val="002D3AD0"/>
    <w:rsid w:val="002F6059"/>
    <w:rsid w:val="00305263"/>
    <w:rsid w:val="0032726E"/>
    <w:rsid w:val="00344DC4"/>
    <w:rsid w:val="003518DC"/>
    <w:rsid w:val="00352F2C"/>
    <w:rsid w:val="00364AE6"/>
    <w:rsid w:val="00367B5B"/>
    <w:rsid w:val="003B5E4E"/>
    <w:rsid w:val="003C6A98"/>
    <w:rsid w:val="003E0CE5"/>
    <w:rsid w:val="003F356C"/>
    <w:rsid w:val="003F6669"/>
    <w:rsid w:val="004665CE"/>
    <w:rsid w:val="00486022"/>
    <w:rsid w:val="004A56A6"/>
    <w:rsid w:val="004C187B"/>
    <w:rsid w:val="004F012F"/>
    <w:rsid w:val="00512D66"/>
    <w:rsid w:val="00524010"/>
    <w:rsid w:val="00577733"/>
    <w:rsid w:val="0059106C"/>
    <w:rsid w:val="005A1384"/>
    <w:rsid w:val="005C094B"/>
    <w:rsid w:val="005C43D3"/>
    <w:rsid w:val="005D6D37"/>
    <w:rsid w:val="005E1F10"/>
    <w:rsid w:val="00620CE1"/>
    <w:rsid w:val="00623E69"/>
    <w:rsid w:val="0064773D"/>
    <w:rsid w:val="00655A8E"/>
    <w:rsid w:val="00680B0E"/>
    <w:rsid w:val="00685267"/>
    <w:rsid w:val="006B3A3F"/>
    <w:rsid w:val="006C3DCE"/>
    <w:rsid w:val="006D1FF4"/>
    <w:rsid w:val="00704175"/>
    <w:rsid w:val="007257E1"/>
    <w:rsid w:val="007529E9"/>
    <w:rsid w:val="0078192E"/>
    <w:rsid w:val="00790F8D"/>
    <w:rsid w:val="007A0765"/>
    <w:rsid w:val="007B71E6"/>
    <w:rsid w:val="007C43FD"/>
    <w:rsid w:val="007F267A"/>
    <w:rsid w:val="007F3254"/>
    <w:rsid w:val="00806FEA"/>
    <w:rsid w:val="00821AD2"/>
    <w:rsid w:val="00840D06"/>
    <w:rsid w:val="00851AF5"/>
    <w:rsid w:val="00887561"/>
    <w:rsid w:val="00894AC4"/>
    <w:rsid w:val="008E05DF"/>
    <w:rsid w:val="008E144A"/>
    <w:rsid w:val="008E360E"/>
    <w:rsid w:val="008F32BB"/>
    <w:rsid w:val="008F59E0"/>
    <w:rsid w:val="00904788"/>
    <w:rsid w:val="00945CFD"/>
    <w:rsid w:val="009729A6"/>
    <w:rsid w:val="0098588A"/>
    <w:rsid w:val="00986A45"/>
    <w:rsid w:val="009961CF"/>
    <w:rsid w:val="009B65D3"/>
    <w:rsid w:val="009E4A69"/>
    <w:rsid w:val="009F482E"/>
    <w:rsid w:val="00A0149E"/>
    <w:rsid w:val="00A01573"/>
    <w:rsid w:val="00A07289"/>
    <w:rsid w:val="00A5336E"/>
    <w:rsid w:val="00A6468F"/>
    <w:rsid w:val="00A83427"/>
    <w:rsid w:val="00AA6ADB"/>
    <w:rsid w:val="00AA7025"/>
    <w:rsid w:val="00AC4292"/>
    <w:rsid w:val="00AD41D8"/>
    <w:rsid w:val="00B01BD8"/>
    <w:rsid w:val="00B0234A"/>
    <w:rsid w:val="00B232BC"/>
    <w:rsid w:val="00B249BD"/>
    <w:rsid w:val="00B25CB9"/>
    <w:rsid w:val="00B5535E"/>
    <w:rsid w:val="00B6114B"/>
    <w:rsid w:val="00B76259"/>
    <w:rsid w:val="00B91742"/>
    <w:rsid w:val="00BA54DF"/>
    <w:rsid w:val="00BA63F6"/>
    <w:rsid w:val="00BA6E4E"/>
    <w:rsid w:val="00BB0D95"/>
    <w:rsid w:val="00BB1030"/>
    <w:rsid w:val="00BB7021"/>
    <w:rsid w:val="00BC037D"/>
    <w:rsid w:val="00BC3A03"/>
    <w:rsid w:val="00BC4B1C"/>
    <w:rsid w:val="00BC5A7E"/>
    <w:rsid w:val="00BE4691"/>
    <w:rsid w:val="00C039C7"/>
    <w:rsid w:val="00C11A90"/>
    <w:rsid w:val="00C1426E"/>
    <w:rsid w:val="00C20275"/>
    <w:rsid w:val="00C23D14"/>
    <w:rsid w:val="00C312EB"/>
    <w:rsid w:val="00C47BF9"/>
    <w:rsid w:val="00C52F7F"/>
    <w:rsid w:val="00C6335D"/>
    <w:rsid w:val="00C85978"/>
    <w:rsid w:val="00C960D1"/>
    <w:rsid w:val="00CF5187"/>
    <w:rsid w:val="00D05F3D"/>
    <w:rsid w:val="00D432EE"/>
    <w:rsid w:val="00D4370D"/>
    <w:rsid w:val="00D44229"/>
    <w:rsid w:val="00D675C9"/>
    <w:rsid w:val="00DA2444"/>
    <w:rsid w:val="00DA4848"/>
    <w:rsid w:val="00DA57CC"/>
    <w:rsid w:val="00DB0422"/>
    <w:rsid w:val="00DC1A75"/>
    <w:rsid w:val="00DE21C8"/>
    <w:rsid w:val="00E12B9E"/>
    <w:rsid w:val="00E17854"/>
    <w:rsid w:val="00E26436"/>
    <w:rsid w:val="00E63202"/>
    <w:rsid w:val="00EC41E1"/>
    <w:rsid w:val="00EE13BF"/>
    <w:rsid w:val="00EF0733"/>
    <w:rsid w:val="00EF4296"/>
    <w:rsid w:val="00F10179"/>
    <w:rsid w:val="00F34DC3"/>
    <w:rsid w:val="00F4494E"/>
    <w:rsid w:val="00F453F1"/>
    <w:rsid w:val="00F679CF"/>
    <w:rsid w:val="00F8599B"/>
    <w:rsid w:val="00F95C3D"/>
    <w:rsid w:val="00F96454"/>
    <w:rsid w:val="00F97D7A"/>
    <w:rsid w:val="00FA4AD3"/>
    <w:rsid w:val="00FC3388"/>
    <w:rsid w:val="00FE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94B"/>
    <w:pPr>
      <w:spacing w:after="0" w:line="240" w:lineRule="auto"/>
    </w:pPr>
  </w:style>
  <w:style w:type="table" w:customStyle="1" w:styleId="11">
    <w:name w:val="Сетка таблицы11"/>
    <w:basedOn w:val="a1"/>
    <w:next w:val="a4"/>
    <w:uiPriority w:val="59"/>
    <w:rsid w:val="005C094B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5C0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C0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94B"/>
  </w:style>
  <w:style w:type="paragraph" w:styleId="a7">
    <w:name w:val="footer"/>
    <w:basedOn w:val="a"/>
    <w:link w:val="a8"/>
    <w:uiPriority w:val="99"/>
    <w:unhideWhenUsed/>
    <w:rsid w:val="005C0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94B"/>
  </w:style>
  <w:style w:type="paragraph" w:styleId="a9">
    <w:name w:val="List Paragraph"/>
    <w:basedOn w:val="a"/>
    <w:uiPriority w:val="99"/>
    <w:qFormat/>
    <w:rsid w:val="005C094B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5C094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C094B"/>
  </w:style>
  <w:style w:type="table" w:customStyle="1" w:styleId="4">
    <w:name w:val="Сетка таблицы4"/>
    <w:basedOn w:val="a1"/>
    <w:next w:val="a4"/>
    <w:uiPriority w:val="59"/>
    <w:rsid w:val="005C0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1"/>
    <w:basedOn w:val="a"/>
    <w:uiPriority w:val="1"/>
    <w:qFormat/>
    <w:rsid w:val="005C094B"/>
    <w:pPr>
      <w:widowControl w:val="0"/>
      <w:autoSpaceDE w:val="0"/>
      <w:autoSpaceDN w:val="0"/>
      <w:spacing w:before="4" w:after="0" w:line="240" w:lineRule="auto"/>
      <w:ind w:left="142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C094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94B"/>
  </w:style>
  <w:style w:type="character" w:styleId="ac">
    <w:name w:val="Hyperlink"/>
    <w:basedOn w:val="a0"/>
    <w:uiPriority w:val="99"/>
    <w:semiHidden/>
    <w:unhideWhenUsed/>
    <w:rsid w:val="00B76259"/>
    <w:rPr>
      <w:color w:val="0000FF"/>
      <w:u w:val="single"/>
    </w:rPr>
  </w:style>
  <w:style w:type="character" w:customStyle="1" w:styleId="b-serp-url">
    <w:name w:val="b-serp-url"/>
    <w:basedOn w:val="a0"/>
    <w:rsid w:val="00B76259"/>
  </w:style>
  <w:style w:type="character" w:customStyle="1" w:styleId="b-serp-urlitem">
    <w:name w:val="b-serp-url__item"/>
    <w:basedOn w:val="a0"/>
    <w:rsid w:val="00B762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now.su/link_8537_21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t-n.ru/communities.aspx?cat_no=22924&amp;tmpl=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stu.ru/institutes/iev/arhiv/ref32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?ysclid=lj3razidkn311345249" TargetMode="External"/><Relationship Id="rId10" Type="http://schemas.openxmlformats.org/officeDocument/2006/relationships/hyperlink" Target="http://www.old.fgoupsk.ru/?menu=3&amp;teme=pp.in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po.1september.ru" TargetMode="External"/><Relationship Id="rId14" Type="http://schemas.openxmlformats.org/officeDocument/2006/relationships/hyperlink" Target="http://www.otherreferats.allb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F451E-2DCC-4828-91FA-EE26E0D49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23</Pages>
  <Words>4671</Words>
  <Characters>26631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Home</cp:lastModifiedBy>
  <cp:revision>107</cp:revision>
  <dcterms:created xsi:type="dcterms:W3CDTF">2020-05-21T06:48:00Z</dcterms:created>
  <dcterms:modified xsi:type="dcterms:W3CDTF">2025-10-18T10:48:00Z</dcterms:modified>
</cp:coreProperties>
</file>